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AC" w:rsidRPr="001102AC" w:rsidRDefault="001102AC" w:rsidP="001102AC">
      <w:pPr>
        <w:shd w:val="clear" w:color="auto" w:fill="FFFFFF"/>
        <w:suppressAutoHyphens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 w:rsidRPr="001102A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Среднесрочный план  </w:t>
      </w:r>
      <w:bookmarkStart w:id="0" w:name="_GoBack"/>
      <w:bookmarkEnd w:id="0"/>
    </w:p>
    <w:p w:rsidR="001102AC" w:rsidRPr="001102AC" w:rsidRDefault="001102AC" w:rsidP="001102A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102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Русский язык. 2 класс</w:t>
      </w:r>
    </w:p>
    <w:p w:rsidR="001102AC" w:rsidRPr="001102AC" w:rsidRDefault="001102AC" w:rsidP="001102AC">
      <w:pPr>
        <w:autoSpaceDE w:val="0"/>
        <w:autoSpaceDN w:val="0"/>
        <w:adjustRightInd w:val="0"/>
        <w:spacing w:after="0" w:line="240" w:lineRule="auto"/>
        <w:rPr>
          <w:rFonts w:ascii="TimesNewRoman,Bold" w:eastAsia="Times New Roman" w:hAnsi="TimesNewRoman,Bold" w:cs="TimesNewRoman,Bold"/>
          <w:b/>
          <w:bCs/>
          <w:sz w:val="24"/>
          <w:szCs w:val="24"/>
          <w:lang w:eastAsia="ru-RU"/>
        </w:rPr>
      </w:pPr>
      <w:r w:rsidRPr="00110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Издательство «</w:t>
      </w:r>
      <w:proofErr w:type="spellStart"/>
      <w:r w:rsidRPr="00110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Алматык</w:t>
      </w:r>
      <w:proofErr w:type="spellEnd"/>
      <w:proofErr w:type="gramStart"/>
      <w:r w:rsidRPr="001102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gramEnd"/>
      <w:r w:rsidRPr="00110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тап </w:t>
      </w:r>
      <w:proofErr w:type="spellStart"/>
      <w:r w:rsidRPr="00110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баспасы</w:t>
      </w:r>
      <w:proofErr w:type="spellEnd"/>
      <w:r w:rsidRPr="00110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», 2017г.</w:t>
      </w:r>
    </w:p>
    <w:p w:rsidR="001102AC" w:rsidRPr="001102AC" w:rsidRDefault="001102AC" w:rsidP="001102A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444" w:type="dxa"/>
        <w:tblInd w:w="-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1117"/>
        <w:gridCol w:w="2161"/>
        <w:gridCol w:w="3827"/>
        <w:gridCol w:w="1792"/>
        <w:gridCol w:w="615"/>
        <w:gridCol w:w="144"/>
        <w:gridCol w:w="2410"/>
        <w:gridCol w:w="2268"/>
        <w:gridCol w:w="45"/>
        <w:gridCol w:w="1656"/>
      </w:tblGrid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Лексическая тема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Ссылка на учебную программу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Цели обучения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к/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kk-KZ"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kk-KZ" w:eastAsia="ru-RU"/>
              </w:rPr>
              <w:t>Формы работы, используемые при активном обучении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kk-KZ"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kk-KZ" w:eastAsia="ru-RU"/>
              </w:rPr>
              <w:t>Оценивание включая оценку в целях обучения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kk-KZ"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kk-KZ" w:eastAsia="ru-RU"/>
              </w:rPr>
              <w:t>Основные ресурсы</w:t>
            </w:r>
          </w:p>
        </w:tc>
      </w:tr>
      <w:tr w:rsidR="001102AC" w:rsidRPr="001102AC" w:rsidTr="006A4347">
        <w:trPr>
          <w:tblHeader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102AC" w:rsidRPr="001102AC" w:rsidRDefault="007723E5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02AC" w:rsidRPr="00110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обо мне»</w:t>
            </w:r>
            <w:r w:rsidR="001102AC" w:rsidRPr="001102A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«Моя семья и друзья»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1102AC" w:rsidRPr="001102AC" w:rsidRDefault="001102AC" w:rsidP="001102A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1102AC" w:rsidRPr="001102AC" w:rsidRDefault="001102AC" w:rsidP="001102A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1102AC" w:rsidRPr="001102AC" w:rsidRDefault="001102AC" w:rsidP="001102A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Всё обо мне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Давайте познако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мимся!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1.1 Понимание содержания информа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ции/ 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3.6 Соблюдение каллиграфических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2.1.1.1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писать в тетради в узкую линейку с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блюдением высоты, ширины и наклона пропис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ных и строчных букв и их соединений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1.Звуки и буквы русского языка.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Расскажу о себе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Составление монологического вы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Соблюдение каллиграфических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писать в тетради в узкую линейку с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блюдением высоты, ширины и наклона пропис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ных и строчных букв и их соединений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2.Алфавит.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 моих увлечений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1.5 Составление монологического вы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 xml:space="preserve">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писать короткий текст-описание игруш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ки, животного, объектов природы (по выбору), текст-повествование на заданную тему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3.Слог.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Мои любимые игры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1.3.Прогнозирование событий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numPr>
                <w:ilvl w:val="3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жественные тексты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4.Перенос.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«Мозговой штурм», </w:t>
            </w: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родной язык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1.5Составление монологического вы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3.6Соблюдение каллиграфических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2.3.6.1писать в тетради в узкую линейку с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блюдением высоты, ширины и наклона пропис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ных и строчных букв и их соединений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5.Язык - средство чело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веческого общения.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«Лучшая группа»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 цветные мелки, бумага, фломастеры 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Какой должна быть моя речь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1.3Прогнозирование событий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ставить знаки препинания на конце по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вествовательных, вопросительных и восклица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6.Устная и письменная речь.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фронтальная, индивидуальная, парная работы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поощрение, «Плюс, минус, интересно»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Компьютер, интерактивная доска, раздаточный материал,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Мои любимые заня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1.1 Понимание содержания информации/ сообщения 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ставить знаки препинания на конце по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вествовательных, вопросительных и восклица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7.Слово и предложение.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в паре, индивидуальная работа, проблемное задание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«Смайлики»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Атлас, карта, раздаточный материал, презентация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 свободное вре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2.3.9.1ставить знаки препинания на конце по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вествовательных, вопросительных и восклица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8.Заглавная буква и знаки препинания в предложении.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Проблемный вопрос, парная работа, практическая работа, Синквейн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Компьютер, видеоролик, атлас, карта,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и друзья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1.5 Составление монологического высказывания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2.1Выявление структурных частей текста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2.2.1.1определять с помощью учителя структурные компоненты текста, разделяя его на части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2.3.1.1писать короткий текст-описание игруш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ки, животного, объектов природы (по выбору), текст-повествование на заданную тему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9.Текст. 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Что я люблю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1.1Понимание содержания информации/ 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2.1Выявление структурных частей текста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2.2.1.1определять с помощью учителя структурные компоненты текста, разделяя его на части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2.3.1.1.писать короткий текст-описание игруш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ки, животного, объектов природы (по выбору), текст-повествование на заданную тему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10.Составление текста по вопросам.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Мои поступки.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2.6. Сравнительный анализ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2.3.1.1 писать короткий текст-описание игрушки, животного, объектов природы (по выбору), текст-повествование на заданную тему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11.Составление текста по опорным словам.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работа, 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Графические рисунки «Способы съемки местности», технологические карты к уроку,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обо мне.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 Выявление структурных частей текста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2.2.1.1определять с помощью учителя структурные компоненты текста, разделяя его на части</w:t>
            </w:r>
          </w:p>
          <w:p w:rsidR="001102AC" w:rsidRPr="001102AC" w:rsidRDefault="001102AC" w:rsidP="001102AC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ставить знаки препинания на конце по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вествовательных, вопросительных и восклица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12.Контрольный урок.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цветные карандаши, ластики, транспортир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Моя семья и друзья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Семьи бывают     раз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2.1.2.1определять в прослушанном тексте, что хотел сказать автор,/в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13.Звуки речи. Различие звука и буквы.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Парная, групповая и 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Презентация, атлас, карта, глобус,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Семейные традиции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1.5 Составление монологического вы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 2.4 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 порядок слов.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Хранители традиций в семье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2.3.1.2- 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15.Гласные и согласные звуки.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Согласие в семье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1.4 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16.Перенос слов с двой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ными согласными.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Твои братья и сест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 Ударение. Ударные и безударные гласные в слове.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аталас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карандаш, ластики, транспортир, линейки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Любовь к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близким</w:t>
            </w:r>
            <w:proofErr w:type="gramEnd"/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2.4 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 Гласные звуки [а], [о], [у], [ы], [и], [э]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разноуровневые задания, «Мозговая атака»,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Выходные дни в се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мье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1.4 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19.20. Обозначение гласных звуков буквами Е, Ё,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Я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по критиериям, Светофор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Профессии родите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 Мягкий знак на конце и в середине слова.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Кого можно назвать настоящим другом?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1.3Прогнозирование содержание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2.3Формулирование вопросов и ответов 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2.3.7.2находить и проверять безударные гласные в корне, изменяя форму слов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22-23. Безударные гласные, проверяемые ударени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«Линия алфавита»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чего нужны      дру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зья?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 Развитие речи: рассказ по картинкам и опор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словам.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Эврестическая беседа, «Ключевые слова», «Сводная таблица», парная работа;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сохранить дружбу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 Твердые и мягкие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гласные.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«Исключи лишнее», «Инсерт», Практическая работа,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Дорожи дружбой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2.3.7.1 писать правильно в словах сочетания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жи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-ши, </w:t>
            </w:r>
            <w:proofErr w:type="spellStart"/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ча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-ща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, чу-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щу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чк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чн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рщ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шн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 Правописание сочета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с шипящими.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Индивидуальная, парная, групповая работа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Смайлики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Дружим с животны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27-28. Звонкие и глухие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гласные.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«цифровой диктант», парная работа, сетод «Инсерт», задание «найди пару»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критериям, формативное 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Настоящая дружба.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Чтение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 Обозначение на письме звука [й’]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«Ромашка Блума», работа в паре, «Чтение с пометками», «Линия Алфавита»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критериям, «Светофор»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Мы-друзья</w:t>
            </w:r>
            <w:proofErr w:type="gramEnd"/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 Разделительный мягкий и твёрдый знаки. Спи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сывание.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«Чтение с пометками», «Найди ошибку»,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Взаимооценивание, поощрение, самооценивание, «смайлики»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дружбы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3.7 Соблюдение орфографических норм.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 Перенос слов с буквами й, ь.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Моя семья и друзья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2.4Определение типов и стилей текстов 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2.3.7.1писать правильно в словах сочетания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жи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-ши, </w:t>
            </w:r>
            <w:proofErr w:type="spellStart"/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ча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-ща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, чу-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щу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чк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чн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нщ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рщ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шн</w:t>
            </w:r>
            <w:proofErr w:type="spell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2.3.7.2находить и проверять безударные гласные в корне, изменяя форму слова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32. Контрольный урок</w:t>
            </w:r>
            <w:r w:rsidRPr="001102A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Индивидуальная работа, работа по карте,  выполнение заданий  в парах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Моя школа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Моя школа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 xml:space="preserve">1.1 Понимание содержания информации/ сообщения 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3.5 Нахождение и исправление ошибок в работе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2.3.5.1 исправлять лексические, орфографические и пунктуационные ошибки с помощью учителя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33-34. Состав слова. Оконча</w:t>
            </w: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Географический диктант, стратегия «ЗХУ», Метод «Инсерт»,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Взаимооценивание, поощрение, самооценивание,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карта, атласы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школьная жизнь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2.3Формулирование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35-36. Корень слова. Род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ственные слова.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работа, практическая работа, толстые и тонкие вопросы, игра «Узнай меня»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учитель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кам (словари, справочники, детские энциклопе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37-38. Однокоренные слова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Задание на соответствие, «мозговой штурм», тонкие и толстые вопросы, работа в паре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Поощрение, самооценивание,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«светофор»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нашего класса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1.1 Понимание содержания инфор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мации/ 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 Извлечение необходимой инфор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мации из различных источников 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кам (словари, справочники, детские энциклопе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2.3.7.6 определять значимые части слова; писать слова с приставками: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с-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, по-, про-, за-, во-, до-, пере-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39-40. Приставки, их правопи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сание.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Списывание.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Тест,индивидуальная и парная работа, «географическое исследование»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 дружба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</w:t>
            </w:r>
            <w:proofErr w:type="gram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 Развитие речи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изло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жение по вопросному плану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Береги школьные вещи!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2.4Определение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2.3.7.5 определять значимые части слова; писать слова с суффиксами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о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ньк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-, 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еньк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 и употреблять их в речи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42-43. Суффикс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Будь вежлив!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 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кам (словари, справочники, детские энциклопе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2.3.7.5 определять значимые части слова; писать слова с суффиксами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о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ньк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-, 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еньк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 и употреблять их в речи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44. Суффиксы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ньк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-, 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еньк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школьных вещей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1.1 Понимание содержания информации/ сообщения 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45-48. Разбор слова по соста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ву. </w:t>
            </w: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Диктант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школа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1.1 Понимание содержания информации/ сообщения 2.3 Формулирование вопросов и ответов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2.1.1.1.определять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2.2.3..1формулировать вопросы с опорой на ключевые слова, отвечать на вопросы по со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49. Контрольный урок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«Мозговой штурм», </w:t>
            </w: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Мой родной край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ты знаешь о родном крае?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 Определение темы и основной мыс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 xml:space="preserve">ли информации/сообщения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2.4 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2.3.7.2находить и проверять безударные гласные в корне, изменяя форму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50-51. Орфограмма. Безудар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гласные в корне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«Лучшая группа»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 цветные мелки, бумага, фломастеры 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достоприме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чательности в твоем крае?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 Определение темы и основной мыс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 xml:space="preserve">ли информации/сообщения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2.4 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2.3.7.4 обозначать парные глухие/звонкие, твердые/мягкие согласные на конце и середине слова, применяя способы их проверки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52-53. Проверяемые согласные на конце и в середине слова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фронтальная, индивидуальная, парная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поощрение, «Плюс, минус, интересно»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Компьютер, интерактивная доска, раздаточный материал,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и как прославля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твой край?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 Определение темы и основной мыс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 xml:space="preserve">ли информации/сообщения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 Извлечение необходимой инфор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мации из различных источников 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2.3.7.3 обозначать на письме непроверяемые безударные гласные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54-55. Непроверяемые гласные и согласные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в паре, индивидуальная работа, проблемное 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«Смайлики»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Атлас, карта, раздаточный материал, презентация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сохранить при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роду родного края?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1.5Составление монологического вы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2.3.7.1писать правильно в словах сочетания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жи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-ши, </w:t>
            </w:r>
            <w:proofErr w:type="spellStart"/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ча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-ща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, чу-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щу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чн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нщ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рщ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шн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56-57. Правописание сочета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с шипящими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Проблемный вопрос, парная работа, практическая работа,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Компьютер, видеоролик, атлас, карта,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и где найти ин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формацию о родном крае?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 Определение темы и основной мыс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 xml:space="preserve">ли информации/сообщения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 Извлечение необходимой инфор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мации из различных источников 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никам (словари, справочники, детские энцик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58-59. Правописание и произ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ношение слов с Ъ и Ь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Каким будет твой край в будущем?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 Определение темы и основной мыс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 xml:space="preserve">ли информации/сообщения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2.4 Определение типов и стилей текстов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2.3.7.8 переносить слова по слогам; с буквами й, ь, с двойными согласными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60-61. Перенос слов. </w:t>
            </w: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ты узнал о род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 крае?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1.5Составление монологического вы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2.3.7.2 находить и проверять безударные глас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ные в корне, изменяя форму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62-63. Повторяем орфограм</w:t>
            </w: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мы.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Словарный 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работа, 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Графические рисунки «Способы съемки местности», технологические карты к уроку,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родной край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 Определение темы и основной мыс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3.5Нахождение и исправление ошибок в работе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2.3.5.1 исправлять лексические, орфографиче</w:t>
            </w: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softHyphen/>
              <w:t>ские и пунктуационные ошибки с помощью учителя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64. Контрольный урок.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цветные карандаши, ластики, транспортир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здоровом теле - здоровый дух!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чего начинается здоровье?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 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 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65. Лексическое значение слова.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Парная, групповая и 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Презентация, атлас, карта, глобус,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стать спортсменом?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 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66. Слова, называющие предметы,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обозначающие признаки, действия.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Летние виды спорта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 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2.3.7.9 писать имена собственные с большой буквы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67-68. Имена собственные. 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Закаливание - путь к здоровью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 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 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69. Слова, одинаковые по произношению и написанию, но разные по значению.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соревнования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 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70.Слова, близкие по значению.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аталас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карандаш, ластики, транспортир, линейки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Воспитание характера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монологического высказывания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71.Слова, противоположные по значению.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разноуровневые задания, «Мозговая атака»,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репортаж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 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 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72-73. Грамматическое значение слова. Начальное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представление о частях речи.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по критиериям, Светофор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Зимние виды спорта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 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 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74.Имя существительное как часть речи.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Зимние виды спорта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 Выявление структурных частей текста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2..2.1.1.определять с помощью учителя структурные компоненты текста, разделяя его на части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75. Имя существительное как часть речи.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«Линия алфавита»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Папа, мама, я - спортивная семья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 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76-77.Группы слов с предметным и абстрактным значением. Слова, близкие или противоположные по значению.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Эврестическая беседа, «Ключевые слова», «Сводная таблица», парная работа;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волшебного лекарства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 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2.3.7.9 писать имена собственные с большой буквы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78. Большая (прописная) буква в собственных именах.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«Исключи лишнее», «Инсерт», Практическая работа,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Здоровье - самое ценное у человека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 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2.2.4.2определять художественные и нехудожественные тексты (стихотворение, рассказ, статья)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2.3.7.10 писать ь после шипящих на конце имен существительных женского рода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79. Мужской, средний, женский род имен существительных.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Индивидуальная, парная, групповая работа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Смайлики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Мои любимые зимние игры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 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 Выявление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структурных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частей текста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2.2.1.1.определять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структурные компоненты текста, разделяя его на части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 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80. Развитие речи: написание короткого текста на заданную тему.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«цифровой диктант», парная работа, сетод «Инсерт», задание «найди пару»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критериям, формативное 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здоровом теле - здоровый дух!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 Составление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 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3.7Соблюдение орфографических норм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2.3.7.9 писать имена собственные с большой буквы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 Контрольный урок.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«Ромашка Блума», работа в паре, «Чтение с пометками», «Линия Алфавита»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критериям, «Светофор»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Традиции и фольклор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Традиции разных народов.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2.3.7.10 писать ь после шипящих на конце имен существительных женского рода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82. Правописание имён существительных женского рода с шипящими на конце.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«Чтение с пометками», «Найди ошибку»,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Взаимооценивание, поощрение, самооценивание, «смайлики»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Жанры устного народного творчества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83-84. Единственное и множественное число существительных.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Традиции в сказках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2.3.7.10 писать ь после шипящих на конце имен существительных женского рода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85. 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Индивидуальная работа, работа по карте,  выполнение заданий  в парах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Традиции в сказках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86. Имя прилагательное как часть речи.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Географический диктант, стратегия «ЗХУ», Метод «Инсерт»,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Взаимооценивание, поощрение, самооценивание,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карта, атласы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о животных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1.3Прогнозирование содержания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2.3.1.2создавать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87. Как зависит род имени прилагательного от рода имени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существительного. Списывание.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работа, практическая работа, толстые и тонкие вопросы, игра «Узнай меня»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Волшебные сказки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 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88-89. Группы слов с различным лексическим значением. Слова, близкие или противоположные по значению.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Задание на соответствие, «мозговой штурм», тонкие и толстые вопросы, работа в паре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Поощрение, самооценивание,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«светофор»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сказки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90. Изменение имен прилагательных по числам.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Тест,индивидуальная и парная работа, «географическое исследование»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Народная мудрость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 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91. Сочетание имён существительных с именами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прилагательными.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Традиции и фольклор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3.1 Создание текстов разных типов и стилей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2.3.1.2 создавать небольшие тексты (рассказ) на основе особенностей художественного стиля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92.Развитие речи: написание текста по плану.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Загадка - разминка для ума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93. Глагол как часть речи. Начальная форма глагола.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Праздники. Народные обычаи и традиции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94. Глаголы с различным лексическим значением.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Считалочка-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выручалочка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95.Изменение глаголов по числам.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«Мозговой штурм», </w:t>
            </w: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Фольклорный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калейдоскоп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96. Изменение глаголов по временам.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«Лучшая группа»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 цветные мелки, бумага, фломастеры 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Фольклорный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калейдоскоп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97. Изменение глаголов по временам.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фронтальная, индивидуальная, парная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поощрение, «Плюс, минус, интересно»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Компьютер, интерактивная доска, раздаточный материал,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Фольклорный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калейдоскоп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98. Изменение глаголов по временам.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в паре, индивидуальная работа, проблемное 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«Смайлики»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Атлас, карта, раздаточный материал, презентация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Дружба и братство - дороже богатства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99. Развитие речи: описание национального костюма.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Проблемный вопрос, парная работа, практическая работа,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Компьютер, видеоролик, атлас, карта,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Пословица - народная мудрость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 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100. Глаголы, близкие или противоположные по значению.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чистоговорки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скороговорке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101. Слова, к которым не ставят вопросов.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чистоговорки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скороговорке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1.4 Участие в диалоге, соблюдая речевые нормы в зависимости от ситуации 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 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102.Слова, к которым не ставят вопросов. Контрольный 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работа, 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Графические рисунки «Способы съемки местности», технологические карты к уроку,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ты узнал о фольклоре?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1.2 Определение темы и основной мысли информации/сообщения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2.5 Извлечение необходимой информации из различных источников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2.3.7.7 писать неизменяемые на письме приставки со словами слитно, предлоги - раздельно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103.Предлоги и приставки.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4, цветные карандаши, ластики, транспортир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Традиции и фольклор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3.7Соблюдение орфографических норм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2.3.7.7 писать неизменяемые на письме приставки со словами слитно, предлоги - раздельно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2.3.7.10 писать ь после шипящих на конце имен существительных женского рода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предлоги, союзы; определять их роль в предложении.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104. Контрольный урок.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Парная, групповая и 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Презентация, атлас, карта, глобус,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Окружающая среда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Уникальные места Казахстана.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1.3Прогнозирование содержание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 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с использованием слов и/или изображений для определенных целей и для убеждения других, писать каллиграфическим почерком слова и предложения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105. Предложение.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 украшение земли.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 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106.Смысл и интонация предложения. Вопросы к словам предложения.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физическая карта мира, атласы, таблицы, учебники, иллюстрации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Интересные факты из жизни животных.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107.Виды предложений по цели высказывания. Знаки препинания в конце предложения. Списывание.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2AC" w:rsidRPr="001102AC" w:rsidRDefault="001102AC" w:rsidP="001102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Интересные факты из жизни животных.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108. Виды предложений по цели высказывания. Знаки препинания в конце предложения.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аталас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карандаш, ластики, транспортир, линейки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Наши пернатые друзья.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1.3Прогнозирование содержание информации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109. Виды предложений по интонации.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разноуровневые задания, «Мозговая атака»,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Животные-рекордсмены.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110.Определение разницы в содержании подобных предложений, которые отличаются одним (двумя) словами.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по критиериям, Светофор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Заповедники Казахстана.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111.Понятие о словосочетании.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Заповедники Казахстана.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112.Понятие о словосочетании.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«Линия алфавита»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Будь природе другом.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113.Текст. Заглавие текста.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Эврестическая беседа, «Ключевые слова», «Сводная таблица», парная работа;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Твои наблюдения за окружающей средой.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3.3 Изложение содержания прослушанного/ прочитанного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2.3.3.1передавать содержание с помощью ключевых слов и вопросов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114.Структура текста.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«Исключи лишнее», «Инсерт», Практическая работа,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Наши питомцы.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3.3 Изложение содержания прослушанного/ прочитанного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2.3.3.1передавать содержание с помощью ключевых слов и вопросов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115.Текст-описание.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Индивидуальная, парная, групповая работа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Смайлики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Наши питомцы.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3.3 Изложение содержания прослушанного/ прочитанного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2.3.3.1передавать содержание с помощью ключевых слов и вопросов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116. Текст-описание.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«цифровой диктант», парная работа, сетод «Инсерт», задание «найди пару»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Оценивание по критериям, формативное 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 птицы.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3.4Написание текстов разных типов и стилей с использованием различных форм представления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117. Развитие речи: описание птицы.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«Ромашка Блума», работа в паре, «Чтение с пометками», «Линия Алфавита»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критериям, «Светофор»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 забавные животные.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 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3.3 Изложение содержания прослушанного/ прочитанного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2.3.3.1передавать содержание с помощью ключевых слов и вопросов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118-119. Текст-повествование.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и групповая работа, «Чтение с пометками», «Найди ошибку»,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Взаимооценивание, поощрение, самооценивание, «смайлики»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Окружающая среда.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1.4Участие в диалоге, соблюдая речевые нормы в зависимости от ситуации 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3.3Изложение содержания прослушанного/ прочитанного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3.4Написание текстов разных типов и стилей с использованием различных форм представления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2.1.4.1участвовать в диалоге, высказывая свое мнение и выслушивая мнения других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2.3.3.1передавать содержание с помощью ключевых слов и вопросов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2.3.4.1создавать небольшие тексты разных типов и стилей с использованием слов и/или изображений для раскрытия темы и основной мысли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120. Контрольный урок.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начинается.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121-122.Связь предложений в тексте.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Индивидуальная работа, работа по карте,  выполнение заданий  в парах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Карта, атласы, раздаточный материал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Великие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путешественники.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123.Связное высказывание.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Географический диктант, стратегия «ЗХУ», Метод «Инсерт»,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Взаимооценивание, поощрение, самооценивание,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карта, атласы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Дневник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путешественника.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124. Различение предложений в тексте.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Парная работа, практическая работа, толстые и тонкие вопросы, игра «Узнай меня»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оценивание, 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компьютер, презентация, раздаточный материал,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Дневник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путешественника.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125. Контрольный диктант.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Задание на соответствие, «мозговой штурм», тонкие и толстые вопросы, работа в паре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Поощрение, самооценивание,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«светофор»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в мир профессий.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126. План высказывания.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Тест,индивидуальная и парная работа, «географическое исследование»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, атласы, карта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путешествие.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127. Составление текста.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Лягушачье путешествие.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2.6. Сравнительный анализ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3.2 Создание текста по плану и опорным словам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2.2.6.1сравнивать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2.3.2.1составлять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128. Составление текста по вопросам и опорным словам.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индивидуальное 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групповое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формативное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суммативное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Тестовые вопросы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Дерево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Блоба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Стикеры</w:t>
            </w:r>
            <w:proofErr w:type="spellEnd"/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102AC" w:rsidRPr="001102AC" w:rsidRDefault="001102AC" w:rsidP="001102AC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Мяч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по странам.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1.2 Определение темы и основной мысли информации/сообщения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 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3.9 Соблюдение пунктуационных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2.3.9.1ставить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129. Итоговое повторение. Звуки и буквы.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Стратегия «ЗХУ», «Чтение с пометками», </w:t>
            </w:r>
          </w:p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взаимооценивание «Лучший рисунок»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доска, цветные мелки, бумага, фломастеры или маркеры, учебник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Чудеса со всего света.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1.5Составление монологического высказывания на заданную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2.5Извлечение необходимой информации из различных источников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 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2.2.5.1находить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2.3.7.8 переносить слова по слогам; переносить слова с буквами й, ь, с двойными согласными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130.Перенос слов.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«Мозговой штурм», «Чтение с пометками», практическая работа, парная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по столице Казахстана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1.3Прогнозирование событий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2.4Определение типов и стилей текстов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3.7Соблюдение орфографических норм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2.1.3.1прогнозировать содержание информации на основе заголовка и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2.2.4.1определять типы текстов - описание, повествование - по их особенностям с помощью учителя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2.3.7.7 писать неизменяемые на письме приставки со словами слитно, предлоги - раздельно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2.3.8.2определять значимые части слова, выделять корень в слове и подбирать однокоренные слова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131.Состав слова.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«Мозговой штурм», </w:t>
            </w: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Формативное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оценивание,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самооценивание</w:t>
            </w:r>
            <w:proofErr w:type="spellEnd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критериям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 для путешествия.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 информации/сообщения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2.5 Извлечение необходимой информации из различных источников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2.3.7.2находить и проверять безударные гласные в корне, изменяя форму слова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2.3.7.4 обозначать парные глухие/звонкие согласные на конце и середине слова, применяя способы их проверки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132.Орфограммы.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«Лучшая группа»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Интерактивная доска, презентация цветные мелки, бумага, фломастеры 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 для путешествия.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1.6Соблюдение орфоэпических норм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 Понимание роли лексических и синтаксических единиц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3.7Соблюдение орфографических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2.1.6.1произносить правильно слова: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с трудным ударением;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с сочетаниями «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чт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», «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чн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», «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щн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», «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гк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», «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гч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»;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иноязычного происхождения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2.3.7.1писать правильно в словах сочетания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ж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и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 ши,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ча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-ща, чу-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щу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чк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чн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нщ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рщ</w:t>
            </w:r>
            <w:proofErr w:type="spell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шн</w:t>
            </w:r>
            <w:proofErr w:type="spell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2.3.7.3 обозначать на письме непроверяемые безударные гласные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2.3.7.9 писать имена собственные с большой буквы.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133.Орфограммы.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фронтальная, индивидуальная, парная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поощрение, «Плюс, минус, интересно»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Компьютер, интерактивная доска, раздаточный материал, </w:t>
            </w:r>
            <w:proofErr w:type="spellStart"/>
            <w:r w:rsidRPr="001102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Идём в поход!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 Выявление структурных частей текста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2.2.1.1определять с помощью учителя структурные компоненты текста, разделяя его на части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134.Части речи.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Работа в паре, индивидуальная работа, проблемное 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оценивание, самооценивание по критериям, «Смайлики»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Атлас, карта, раздаточный материал, презентация</w:t>
            </w:r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Идём в поход!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1.5 Составление монологического высказывания на заданную тему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2.2 Понимание роли лексических и синтаксических единиц в тексте 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3.8 Соблюдение грамматических норм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2.1.5.1строить монологическое высказывание на заданную и интересующую учащихся тему, раскрывая тему и основную мысль на основе опорных слов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2.2.2.1различать синонимы, антонимы, омонимы и понимать их роль в тексте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2.3.8.1различать имена существительные, прилагательные, глаголы, предлоги, союзы; определять их роль в предложении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135.Части речи.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Проблемный вопрос, парная работа, практическая работа, Синквейн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Поощрение, взаимооценивание хлопками, самооценивание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Компьютер, видеоролик, атлас, карта, раздаточный материал, </w:t>
            </w:r>
            <w:proofErr w:type="spellStart"/>
            <w:r w:rsidRPr="001102AC">
              <w:rPr>
                <w:rFonts w:ascii="Times New Roman" w:eastAsia="Calibri" w:hAnsi="Times New Roman" w:cs="Times New Roman"/>
                <w:sz w:val="18"/>
                <w:szCs w:val="18"/>
              </w:rPr>
              <w:t>стикеры</w:t>
            </w:r>
            <w:proofErr w:type="spellEnd"/>
          </w:p>
        </w:tc>
      </w:tr>
      <w:tr w:rsidR="001102AC" w:rsidRPr="001102AC" w:rsidTr="006A4347">
        <w:trPr>
          <w:tblHeader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1.1Понимание содержания информации/ сообщения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1.2Определение темы и основной мысли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2.3Формулирование вопросов и ответов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3.5 Нахождение и исправление ошибок в работе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2.1.1.1определять с помощью учителя опорные слова, фиксировать их; отвечать на закрытые вопросы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 xml:space="preserve">2.1.2.1определять в прослушанном тексте, что хотел сказать </w:t>
            </w: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автор</w:t>
            </w:r>
            <w:proofErr w:type="gramEnd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/в чем он хотел нас убедить (используя опорные слова)</w:t>
            </w:r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  <w:proofErr w:type="gramStart"/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2.2.3.1формулировать вопросы с опорой на ключевые слова, отвечать на вопросы по содержанию прочитанного</w:t>
            </w:r>
            <w:proofErr w:type="gramEnd"/>
          </w:p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</w:rPr>
            </w:pPr>
            <w:r w:rsidRPr="001102AC"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  <w:t>2.3.5.1исправлять лексические, орфографические и пунктуационные ошибки с помощью учителя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136.</w:t>
            </w:r>
            <w:r w:rsidRPr="00110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Контрольный урок.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02AC" w:rsidRPr="001102AC" w:rsidRDefault="001102AC" w:rsidP="001102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0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102AC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Формативное словесное оценивание оценивание по жетонам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2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карта мира, атласы, таблицы, учебники, иллюстрации</w:t>
            </w:r>
          </w:p>
          <w:p w:rsidR="001102AC" w:rsidRPr="001102AC" w:rsidRDefault="001102AC" w:rsidP="001102AC">
            <w:pPr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1102AC" w:rsidRPr="001102AC" w:rsidRDefault="001102AC" w:rsidP="001102A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102AC" w:rsidRPr="001102AC" w:rsidRDefault="001102AC" w:rsidP="001102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2AC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1102AC" w:rsidRPr="001102AC" w:rsidRDefault="001102AC" w:rsidP="00110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36D" w:rsidRDefault="0066736D"/>
    <w:sectPr w:rsidR="0066736D" w:rsidSect="00E534A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30A" w:rsidRDefault="0013230A" w:rsidP="001102AC">
      <w:pPr>
        <w:spacing w:after="0" w:line="240" w:lineRule="auto"/>
      </w:pPr>
      <w:r>
        <w:separator/>
      </w:r>
    </w:p>
  </w:endnote>
  <w:endnote w:type="continuationSeparator" w:id="0">
    <w:p w:rsidR="0013230A" w:rsidRDefault="0013230A" w:rsidP="0011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K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S SchoolBook">
    <w:altName w:val="Arial Unicode MS"/>
    <w:panose1 w:val="00000000000000000000"/>
    <w:charset w:val="00"/>
    <w:family w:val="modern"/>
    <w:notTrueType/>
    <w:pitch w:val="variable"/>
    <w:sig w:usb0="00000001" w:usb1="58000048" w:usb2="00000000" w:usb3="00000000" w:csb0="00000115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30A" w:rsidRDefault="0013230A" w:rsidP="001102AC">
      <w:pPr>
        <w:spacing w:after="0" w:line="240" w:lineRule="auto"/>
      </w:pPr>
      <w:r>
        <w:separator/>
      </w:r>
    </w:p>
  </w:footnote>
  <w:footnote w:type="continuationSeparator" w:id="0">
    <w:p w:rsidR="0013230A" w:rsidRDefault="0013230A" w:rsidP="001102AC">
      <w:pPr>
        <w:spacing w:after="0" w:line="240" w:lineRule="auto"/>
      </w:pPr>
      <w:r>
        <w:continuationSeparator/>
      </w:r>
    </w:p>
  </w:footnote>
  <w:footnote w:id="1">
    <w:p w:rsidR="001102AC" w:rsidRDefault="001102AC" w:rsidP="001102AC">
      <w:pPr>
        <w:pStyle w:val="a5"/>
        <w:spacing w:after="0"/>
        <w:ind w:left="0"/>
        <w:rPr>
          <w:sz w:val="20"/>
          <w:szCs w:val="20"/>
          <w:lang w:val="ru-RU" w:eastAsia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>
    <w:nsid w:val="00000007"/>
    <w:multiLevelType w:val="multilevel"/>
    <w:tmpl w:val="00000006"/>
    <w:lvl w:ilvl="0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5"/>
      <w:numFmt w:val="decimal"/>
      <w:lvlText w:val="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">
    <w:nsid w:val="00000009"/>
    <w:multiLevelType w:val="multilevel"/>
    <w:tmpl w:val="00000008"/>
    <w:lvl w:ilvl="0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6"/>
      <w:numFmt w:val="decimal"/>
      <w:lvlText w:val="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6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5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1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2.3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5">
    <w:nsid w:val="00000021"/>
    <w:multiLevelType w:val="multilevel"/>
    <w:tmpl w:val="00000020"/>
    <w:lvl w:ilvl="0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3.9.%1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6">
    <w:nsid w:val="35967191"/>
    <w:multiLevelType w:val="multilevel"/>
    <w:tmpl w:val="0DD06194"/>
    <w:lvl w:ilvl="0">
      <w:start w:val="2"/>
      <w:numFmt w:val="decimal"/>
      <w:lvlText w:val="%1"/>
      <w:lvlJc w:val="left"/>
      <w:pPr>
        <w:ind w:left="555" w:hanging="555"/>
      </w:pPr>
      <w:rPr>
        <w:sz w:val="20"/>
      </w:rPr>
    </w:lvl>
    <w:lvl w:ilvl="1">
      <w:start w:val="2"/>
      <w:numFmt w:val="decimal"/>
      <w:lvlText w:val="%1.%2"/>
      <w:lvlJc w:val="left"/>
      <w:pPr>
        <w:ind w:left="555" w:hanging="555"/>
      </w:pPr>
      <w:rPr>
        <w:sz w:val="20"/>
      </w:rPr>
    </w:lvl>
    <w:lvl w:ilvl="2">
      <w:start w:val="4"/>
      <w:numFmt w:val="decimal"/>
      <w:lvlText w:val="%1.%2.%3"/>
      <w:lvlJc w:val="left"/>
      <w:pPr>
        <w:ind w:left="555" w:hanging="555"/>
      </w:pPr>
      <w:rPr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sz w:val="20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7">
    <w:abstractNumId w:val="3"/>
  </w:num>
  <w:num w:numId="8">
    <w:abstractNumId w:val="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>
      <w:startOverride w:val="2"/>
    </w:lvlOverride>
    <w:lvlOverride w:ilvl="1">
      <w:startOverride w:val="2"/>
    </w:lvlOverride>
    <w:lvlOverride w:ilvl="2">
      <w:startOverride w:val="4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AC"/>
    <w:rsid w:val="001102AC"/>
    <w:rsid w:val="0013230A"/>
    <w:rsid w:val="0066736D"/>
    <w:rsid w:val="006A223D"/>
    <w:rsid w:val="0077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02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Знак22 Знак,Знак4,Знак4 Знак"/>
    <w:basedOn w:val="a"/>
    <w:next w:val="a"/>
    <w:link w:val="21"/>
    <w:uiPriority w:val="9"/>
    <w:semiHidden/>
    <w:unhideWhenUsed/>
    <w:qFormat/>
    <w:rsid w:val="001102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02A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aliases w:val="Знак"/>
    <w:basedOn w:val="a"/>
    <w:next w:val="a"/>
    <w:link w:val="40"/>
    <w:uiPriority w:val="9"/>
    <w:semiHidden/>
    <w:unhideWhenUsed/>
    <w:qFormat/>
    <w:rsid w:val="001102A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102A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102AC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102AC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2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Знак22 Знак Знак1,Знак4 Знак2,Знак4 Знак Знак"/>
    <w:basedOn w:val="a0"/>
    <w:uiPriority w:val="9"/>
    <w:semiHidden/>
    <w:rsid w:val="001102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02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Знак Знак1"/>
    <w:basedOn w:val="a0"/>
    <w:link w:val="4"/>
    <w:uiPriority w:val="9"/>
    <w:semiHidden/>
    <w:rsid w:val="001102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1102A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customStyle="1" w:styleId="71">
    <w:name w:val="Заголовок 71"/>
    <w:basedOn w:val="a"/>
    <w:next w:val="a"/>
    <w:semiHidden/>
    <w:unhideWhenUsed/>
    <w:qFormat/>
    <w:rsid w:val="001102AC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rsid w:val="001102AC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102AC"/>
  </w:style>
  <w:style w:type="character" w:customStyle="1" w:styleId="21">
    <w:name w:val="Заголовок 2 Знак1"/>
    <w:aliases w:val="Знак22 Знак Знак,Знак4 Знак1,Знак4 Знак Знак1"/>
    <w:link w:val="2"/>
    <w:uiPriority w:val="9"/>
    <w:semiHidden/>
    <w:locked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1102A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1102AC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styleId="a3">
    <w:name w:val="Emphasis"/>
    <w:uiPriority w:val="20"/>
    <w:qFormat/>
    <w:rsid w:val="001102AC"/>
    <w:rPr>
      <w:rFonts w:ascii="Consolas" w:eastAsia="Consolas" w:hAnsi="Consolas" w:cs="Consolas" w:hint="default"/>
      <w:i w:val="0"/>
      <w:iCs w:val="0"/>
    </w:rPr>
  </w:style>
  <w:style w:type="character" w:customStyle="1" w:styleId="41">
    <w:name w:val="Заголовок 4 Знак1"/>
    <w:aliases w:val="Знак Знак"/>
    <w:basedOn w:val="a0"/>
    <w:uiPriority w:val="9"/>
    <w:semiHidden/>
    <w:rsid w:val="001102AC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styleId="a4">
    <w:name w:val="Strong"/>
    <w:qFormat/>
    <w:rsid w:val="001102AC"/>
    <w:rPr>
      <w:b/>
      <w:bCs w:val="0"/>
    </w:rPr>
  </w:style>
  <w:style w:type="paragraph" w:styleId="a5">
    <w:name w:val="Normal (Web)"/>
    <w:aliases w:val="Обычный (Web)"/>
    <w:basedOn w:val="a"/>
    <w:autoRedefine/>
    <w:uiPriority w:val="34"/>
    <w:semiHidden/>
    <w:unhideWhenUsed/>
    <w:qFormat/>
    <w:rsid w:val="001102AC"/>
    <w:pPr>
      <w:suppressAutoHyphens/>
      <w:ind w:left="720"/>
      <w:jc w:val="both"/>
    </w:pPr>
    <w:rPr>
      <w:rFonts w:ascii="Times New Roman" w:eastAsia="Times New Roman" w:hAnsi="Times New Roman" w:cs="Times New Roman"/>
      <w:sz w:val="28"/>
      <w:lang w:val="kk-KZ" w:eastAsia="ar-SA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110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110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1102AC"/>
    <w:rPr>
      <w:sz w:val="20"/>
      <w:szCs w:val="20"/>
    </w:rPr>
  </w:style>
  <w:style w:type="character" w:customStyle="1" w:styleId="a8">
    <w:name w:val="Текст примечания Знак"/>
    <w:basedOn w:val="a0"/>
    <w:link w:val="13"/>
    <w:uiPriority w:val="99"/>
    <w:semiHidden/>
    <w:locked/>
    <w:rsid w:val="001102AC"/>
    <w:rPr>
      <w:rFonts w:ascii="Calibri" w:eastAsia="Calibri" w:hAnsi="Calibri"/>
    </w:rPr>
  </w:style>
  <w:style w:type="paragraph" w:customStyle="1" w:styleId="13">
    <w:name w:val="Текст примечания1"/>
    <w:basedOn w:val="a"/>
    <w:next w:val="a9"/>
    <w:link w:val="a8"/>
    <w:uiPriority w:val="99"/>
    <w:semiHidden/>
    <w:unhideWhenUsed/>
    <w:rsid w:val="001102AC"/>
    <w:pPr>
      <w:spacing w:after="0" w:line="240" w:lineRule="auto"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b"/>
    <w:uiPriority w:val="99"/>
    <w:semiHidden/>
    <w:locked/>
    <w:rsid w:val="001102AC"/>
    <w:rPr>
      <w:sz w:val="24"/>
      <w:szCs w:val="24"/>
    </w:rPr>
  </w:style>
  <w:style w:type="paragraph" w:customStyle="1" w:styleId="14">
    <w:name w:val="Верхний колонтитул1"/>
    <w:basedOn w:val="a"/>
    <w:next w:val="ab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c">
    <w:name w:val="Нижний колонтитул Знак"/>
    <w:link w:val="ad"/>
    <w:uiPriority w:val="99"/>
    <w:semiHidden/>
    <w:rsid w:val="001102AC"/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paragraph" w:customStyle="1" w:styleId="710">
    <w:name w:val="Знак71"/>
    <w:basedOn w:val="a"/>
    <w:next w:val="ad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15">
    <w:name w:val="Нижний колонтитул Знак1"/>
    <w:aliases w:val="Знак7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азвание Знак1"/>
    <w:aliases w:val="Знак2 Знак,Название Знак Знак1,Название Знак Знак Знак,Знак7 Знак1 Знак,Знак7 Знак Знак Знак Знак,Знак Знак1 Знак Знак1"/>
    <w:link w:val="17"/>
    <w:uiPriority w:val="10"/>
    <w:locked/>
    <w:rsid w:val="001102AC"/>
    <w:rPr>
      <w:b/>
      <w:sz w:val="36"/>
    </w:rPr>
  </w:style>
  <w:style w:type="paragraph" w:customStyle="1" w:styleId="17">
    <w:name w:val="Название1"/>
    <w:aliases w:val="Знак2,Название Знак Знак,Знак7 Знак Знак Знак,Знак Знак1 Знак"/>
    <w:basedOn w:val="a"/>
    <w:link w:val="16"/>
    <w:autoRedefine/>
    <w:uiPriority w:val="10"/>
    <w:qFormat/>
    <w:rsid w:val="001102AC"/>
    <w:pPr>
      <w:spacing w:after="160" w:line="240" w:lineRule="exact"/>
    </w:pPr>
    <w:rPr>
      <w:b/>
      <w:sz w:val="36"/>
    </w:rPr>
  </w:style>
  <w:style w:type="character" w:customStyle="1" w:styleId="ae">
    <w:name w:val="Основной текст Знак"/>
    <w:basedOn w:val="a0"/>
    <w:link w:val="af"/>
    <w:semiHidden/>
    <w:locked/>
    <w:rsid w:val="001102AC"/>
    <w:rPr>
      <w:sz w:val="36"/>
      <w:szCs w:val="24"/>
    </w:rPr>
  </w:style>
  <w:style w:type="paragraph" w:customStyle="1" w:styleId="18">
    <w:name w:val="Основной текст1"/>
    <w:basedOn w:val="a"/>
    <w:next w:val="af"/>
    <w:semiHidden/>
    <w:unhideWhenUsed/>
    <w:rsid w:val="001102AC"/>
    <w:pPr>
      <w:spacing w:after="120" w:line="240" w:lineRule="auto"/>
    </w:pPr>
    <w:rPr>
      <w:sz w:val="36"/>
      <w:szCs w:val="24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1102AC"/>
    <w:rPr>
      <w:sz w:val="24"/>
      <w:szCs w:val="24"/>
    </w:rPr>
  </w:style>
  <w:style w:type="paragraph" w:customStyle="1" w:styleId="19">
    <w:name w:val="Основной текст с отступом1"/>
    <w:basedOn w:val="a"/>
    <w:next w:val="af1"/>
    <w:uiPriority w:val="99"/>
    <w:semiHidden/>
    <w:unhideWhenUsed/>
    <w:rsid w:val="001102AC"/>
    <w:pPr>
      <w:spacing w:after="120" w:line="240" w:lineRule="auto"/>
      <w:ind w:left="283"/>
    </w:pPr>
    <w:rPr>
      <w:sz w:val="24"/>
      <w:szCs w:val="24"/>
    </w:rPr>
  </w:style>
  <w:style w:type="character" w:customStyle="1" w:styleId="af2">
    <w:name w:val="Подзаголовок Знак"/>
    <w:link w:val="af3"/>
    <w:uiPriority w:val="99"/>
    <w:locked/>
    <w:rsid w:val="001102AC"/>
    <w:rPr>
      <w:rFonts w:ascii="Consolas" w:eastAsia="Consolas" w:hAnsi="Consolas" w:cs="Consolas"/>
      <w:lang w:val="en-US"/>
    </w:rPr>
  </w:style>
  <w:style w:type="paragraph" w:styleId="af3">
    <w:name w:val="Subtitle"/>
    <w:basedOn w:val="a"/>
    <w:next w:val="a"/>
    <w:link w:val="af2"/>
    <w:uiPriority w:val="99"/>
    <w:qFormat/>
    <w:rsid w:val="001102AC"/>
    <w:pPr>
      <w:numPr>
        <w:ilvl w:val="1"/>
      </w:numPr>
      <w:spacing w:after="0" w:line="240" w:lineRule="auto"/>
    </w:pPr>
    <w:rPr>
      <w:rFonts w:ascii="Consolas" w:eastAsia="Consolas" w:hAnsi="Consolas" w:cs="Consolas"/>
      <w:lang w:val="en-US"/>
    </w:rPr>
  </w:style>
  <w:style w:type="character" w:customStyle="1" w:styleId="1a">
    <w:name w:val="Подзаголовок Знак1"/>
    <w:basedOn w:val="a0"/>
    <w:uiPriority w:val="11"/>
    <w:rsid w:val="001102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Основной текст 2 Знак"/>
    <w:basedOn w:val="a0"/>
    <w:link w:val="23"/>
    <w:semiHidden/>
    <w:locked/>
    <w:rsid w:val="001102AC"/>
    <w:rPr>
      <w:sz w:val="24"/>
      <w:szCs w:val="24"/>
    </w:rPr>
  </w:style>
  <w:style w:type="paragraph" w:customStyle="1" w:styleId="210">
    <w:name w:val="Основной текст 21"/>
    <w:basedOn w:val="a"/>
    <w:next w:val="23"/>
    <w:semiHidden/>
    <w:unhideWhenUsed/>
    <w:rsid w:val="001102AC"/>
    <w:pPr>
      <w:spacing w:after="120" w:line="480" w:lineRule="auto"/>
    </w:pPr>
    <w:rPr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locked/>
    <w:rsid w:val="001102AC"/>
    <w:rPr>
      <w:sz w:val="16"/>
      <w:szCs w:val="16"/>
    </w:rPr>
  </w:style>
  <w:style w:type="paragraph" w:customStyle="1" w:styleId="310">
    <w:name w:val="Основной текст 31"/>
    <w:basedOn w:val="a"/>
    <w:next w:val="32"/>
    <w:semiHidden/>
    <w:unhideWhenUsed/>
    <w:rsid w:val="001102AC"/>
    <w:pPr>
      <w:spacing w:after="120" w:line="240" w:lineRule="auto"/>
    </w:pPr>
    <w:rPr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locked/>
    <w:rsid w:val="001102AC"/>
    <w:rPr>
      <w:sz w:val="24"/>
      <w:szCs w:val="24"/>
    </w:rPr>
  </w:style>
  <w:style w:type="paragraph" w:customStyle="1" w:styleId="211">
    <w:name w:val="Основной текст с отступом 21"/>
    <w:basedOn w:val="a"/>
    <w:next w:val="25"/>
    <w:uiPriority w:val="99"/>
    <w:semiHidden/>
    <w:unhideWhenUsed/>
    <w:rsid w:val="001102AC"/>
    <w:pPr>
      <w:spacing w:after="120" w:line="480" w:lineRule="auto"/>
      <w:ind w:left="283"/>
    </w:pPr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1102AC"/>
    <w:rPr>
      <w:rFonts w:ascii="MS Mincho" w:eastAsia="MS Mincho" w:hAnsi="MS Mincho"/>
      <w:sz w:val="16"/>
      <w:szCs w:val="16"/>
    </w:rPr>
  </w:style>
  <w:style w:type="paragraph" w:customStyle="1" w:styleId="311">
    <w:name w:val="Основной текст с отступом 31"/>
    <w:basedOn w:val="a"/>
    <w:next w:val="34"/>
    <w:semiHidden/>
    <w:unhideWhenUsed/>
    <w:rsid w:val="001102AC"/>
    <w:pPr>
      <w:spacing w:after="120" w:line="240" w:lineRule="auto"/>
      <w:ind w:left="283"/>
    </w:pPr>
    <w:rPr>
      <w:rFonts w:ascii="MS Mincho" w:eastAsia="MS Mincho" w:hAnsi="MS Mincho"/>
      <w:sz w:val="16"/>
      <w:szCs w:val="16"/>
    </w:rPr>
  </w:style>
  <w:style w:type="character" w:customStyle="1" w:styleId="1b">
    <w:name w:val="Текст примечания Знак1"/>
    <w:basedOn w:val="a0"/>
    <w:uiPriority w:val="99"/>
    <w:semiHidden/>
    <w:rsid w:val="001102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8"/>
    <w:link w:val="af5"/>
    <w:uiPriority w:val="99"/>
    <w:semiHidden/>
    <w:locked/>
    <w:rsid w:val="001102AC"/>
    <w:rPr>
      <w:rFonts w:ascii="Calibri" w:eastAsia="Calibri" w:hAnsi="Calibri"/>
      <w:b/>
      <w:bCs/>
    </w:rPr>
  </w:style>
  <w:style w:type="paragraph" w:styleId="a9">
    <w:name w:val="annotation text"/>
    <w:basedOn w:val="a"/>
    <w:link w:val="26"/>
    <w:uiPriority w:val="99"/>
    <w:semiHidden/>
    <w:unhideWhenUsed/>
    <w:rsid w:val="001102AC"/>
    <w:pPr>
      <w:spacing w:line="240" w:lineRule="auto"/>
    </w:pPr>
    <w:rPr>
      <w:sz w:val="20"/>
      <w:szCs w:val="20"/>
    </w:rPr>
  </w:style>
  <w:style w:type="character" w:customStyle="1" w:styleId="26">
    <w:name w:val="Текст примечания Знак2"/>
    <w:basedOn w:val="a0"/>
    <w:link w:val="a9"/>
    <w:uiPriority w:val="99"/>
    <w:semiHidden/>
    <w:rsid w:val="001102AC"/>
    <w:rPr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1102AC"/>
    <w:pPr>
      <w:spacing w:after="0"/>
    </w:pPr>
    <w:rPr>
      <w:rFonts w:ascii="Calibri" w:eastAsia="Calibri" w:hAnsi="Calibri"/>
      <w:b/>
      <w:bCs/>
      <w:sz w:val="22"/>
      <w:szCs w:val="22"/>
    </w:rPr>
  </w:style>
  <w:style w:type="character" w:customStyle="1" w:styleId="1c">
    <w:name w:val="Тема примечания Знак1"/>
    <w:basedOn w:val="26"/>
    <w:uiPriority w:val="99"/>
    <w:semiHidden/>
    <w:rsid w:val="001102AC"/>
    <w:rPr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locked/>
    <w:rsid w:val="001102AC"/>
    <w:rPr>
      <w:rFonts w:ascii="Tahoma" w:eastAsia="Consolas" w:hAnsi="Tahoma" w:cs="Tahoma"/>
      <w:sz w:val="16"/>
      <w:szCs w:val="16"/>
      <w:lang w:val="en-US"/>
    </w:rPr>
  </w:style>
  <w:style w:type="paragraph" w:styleId="af7">
    <w:name w:val="Balloon Text"/>
    <w:basedOn w:val="a"/>
    <w:link w:val="af6"/>
    <w:uiPriority w:val="99"/>
    <w:semiHidden/>
    <w:unhideWhenUsed/>
    <w:rsid w:val="001102AC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character" w:customStyle="1" w:styleId="1d">
    <w:name w:val="Текст выноски Знак1"/>
    <w:basedOn w:val="a0"/>
    <w:uiPriority w:val="99"/>
    <w:semiHidden/>
    <w:rsid w:val="001102AC"/>
    <w:rPr>
      <w:rFonts w:ascii="Tahoma" w:hAnsi="Tahoma" w:cs="Tahoma"/>
      <w:sz w:val="16"/>
      <w:szCs w:val="16"/>
    </w:rPr>
  </w:style>
  <w:style w:type="character" w:customStyle="1" w:styleId="af8">
    <w:name w:val="Абзац списка Знак"/>
    <w:link w:val="af9"/>
    <w:uiPriority w:val="34"/>
    <w:locked/>
    <w:rsid w:val="001102AC"/>
    <w:rPr>
      <w:sz w:val="28"/>
      <w:lang w:val="kk-KZ" w:eastAsia="ar-SA"/>
    </w:rPr>
  </w:style>
  <w:style w:type="paragraph" w:customStyle="1" w:styleId="1e">
    <w:name w:val="Абзац списка1"/>
    <w:basedOn w:val="a"/>
    <w:next w:val="af9"/>
    <w:link w:val="ListParagraphChar"/>
    <w:qFormat/>
    <w:rsid w:val="001102AC"/>
    <w:pPr>
      <w:spacing w:after="0" w:line="240" w:lineRule="auto"/>
      <w:ind w:left="720"/>
      <w:contextualSpacing/>
    </w:pPr>
    <w:rPr>
      <w:sz w:val="28"/>
      <w:lang w:val="kk-KZ" w:eastAsia="ar-SA"/>
    </w:rPr>
  </w:style>
  <w:style w:type="paragraph" w:customStyle="1" w:styleId="afa">
    <w:name w:val="[ ]"/>
    <w:uiPriority w:val="99"/>
    <w:rsid w:val="001102AC"/>
    <w:pPr>
      <w:autoSpaceDE w:val="0"/>
      <w:autoSpaceDN w:val="0"/>
      <w:adjustRightInd w:val="0"/>
      <w:spacing w:after="0" w:line="288" w:lineRule="auto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customStyle="1" w:styleId="main">
    <w:name w:val="main"/>
    <w:basedOn w:val="a"/>
    <w:uiPriority w:val="99"/>
    <w:rsid w:val="001102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102AC"/>
    <w:pPr>
      <w:widowControl w:val="0"/>
      <w:autoSpaceDE w:val="0"/>
      <w:autoSpaceDN w:val="0"/>
      <w:adjustRightInd w:val="0"/>
      <w:spacing w:after="0" w:line="331" w:lineRule="exact"/>
      <w:ind w:firstLine="6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102AC"/>
    <w:pPr>
      <w:widowControl w:val="0"/>
      <w:autoSpaceDE w:val="0"/>
      <w:autoSpaceDN w:val="0"/>
      <w:adjustRightInd w:val="0"/>
      <w:spacing w:after="0" w:line="331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102AC"/>
    <w:pPr>
      <w:widowControl w:val="0"/>
      <w:autoSpaceDE w:val="0"/>
      <w:autoSpaceDN w:val="0"/>
      <w:adjustRightInd w:val="0"/>
      <w:spacing w:after="0" w:line="331" w:lineRule="exact"/>
      <w:ind w:firstLine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1102A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c">
    <w:name w:val="Знак Знак Знак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40">
    <w:name w:val="Знак14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5">
    <w:name w:val="Знак3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H3">
    <w:name w:val="H3"/>
    <w:basedOn w:val="a"/>
    <w:next w:val="a"/>
    <w:uiPriority w:val="99"/>
    <w:rsid w:val="001102AC"/>
    <w:pPr>
      <w:keepNext/>
      <w:snapToGrid w:val="0"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d">
    <w:name w:val="Знак Знак Знак Знак Знак Знак Знак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res-desc1">
    <w:name w:val="res-desc1"/>
    <w:basedOn w:val="a"/>
    <w:uiPriority w:val="99"/>
    <w:rsid w:val="001102AC"/>
    <w:pPr>
      <w:spacing w:before="72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e">
    <w:name w:val="Основной шрифт абзаца Знак"/>
    <w:aliases w:val="Основной шрифт абзаца Знак Знак,Знак1 Знак Знак"/>
    <w:basedOn w:val="a"/>
    <w:autoRedefine/>
    <w:uiPriority w:val="99"/>
    <w:rsid w:val="001102AC"/>
    <w:pPr>
      <w:spacing w:after="160" w:line="240" w:lineRule="exact"/>
      <w:jc w:val="both"/>
    </w:pPr>
    <w:rPr>
      <w:rFonts w:ascii="Times New Roman" w:eastAsia="Batang" w:hAnsi="Times New Roman" w:cs="Times New Roman"/>
      <w:sz w:val="28"/>
      <w:szCs w:val="20"/>
      <w:lang w:val="en-US"/>
    </w:rPr>
  </w:style>
  <w:style w:type="paragraph" w:customStyle="1" w:styleId="1f0">
    <w:name w:val="Знак Знак Знак Знак Знак Знак Знак Знак Знак Знак Знак Знак Знак Знак Знак1 Знак Знак Знак"/>
    <w:basedOn w:val="a"/>
    <w:autoRedefine/>
    <w:uiPriority w:val="99"/>
    <w:rsid w:val="001102AC"/>
    <w:pPr>
      <w:spacing w:after="0" w:line="240" w:lineRule="auto"/>
      <w:ind w:firstLine="540"/>
      <w:jc w:val="both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customStyle="1" w:styleId="DocDefaults">
    <w:name w:val="DocDefaults"/>
    <w:uiPriority w:val="99"/>
    <w:rsid w:val="001102AC"/>
    <w:rPr>
      <w:rFonts w:ascii="Calibri" w:eastAsia="Calibri" w:hAnsi="Calibri" w:cs="Times New Roman"/>
      <w:lang w:val="en-US"/>
    </w:rPr>
  </w:style>
  <w:style w:type="paragraph" w:customStyle="1" w:styleId="Podzag">
    <w:name w:val="Podzag"/>
    <w:basedOn w:val="a"/>
    <w:uiPriority w:val="99"/>
    <w:rsid w:val="001102AC"/>
    <w:pPr>
      <w:autoSpaceDE w:val="0"/>
      <w:autoSpaceDN w:val="0"/>
      <w:adjustRightInd w:val="0"/>
      <w:spacing w:after="0" w:line="260" w:lineRule="atLeast"/>
      <w:ind w:right="-28"/>
      <w:jc w:val="both"/>
    </w:pPr>
    <w:rPr>
      <w:rFonts w:ascii="DS SchoolBook" w:eastAsia="Calibri" w:hAnsi="DS SchoolBook" w:cs="DS SchoolBook"/>
      <w:b/>
      <w:bCs/>
      <w:color w:val="000000"/>
    </w:rPr>
  </w:style>
  <w:style w:type="paragraph" w:customStyle="1" w:styleId="c2">
    <w:name w:val="c2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e"/>
    <w:locked/>
    <w:rsid w:val="001102AC"/>
    <w:rPr>
      <w:sz w:val="28"/>
      <w:lang w:val="kk-KZ" w:eastAsia="ar-SA"/>
    </w:rPr>
  </w:style>
  <w:style w:type="paragraph" w:customStyle="1" w:styleId="c7">
    <w:name w:val="c7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Абзац списка2"/>
    <w:basedOn w:val="a"/>
    <w:uiPriority w:val="99"/>
    <w:rsid w:val="001102AC"/>
    <w:pPr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36">
    <w:name w:val="Абзац списка3"/>
    <w:basedOn w:val="a"/>
    <w:uiPriority w:val="99"/>
    <w:rsid w:val="001102AC"/>
    <w:pPr>
      <w:ind w:left="720"/>
    </w:pPr>
    <w:rPr>
      <w:rFonts w:ascii="Calibri" w:eastAsia="Calibri" w:hAnsi="Calibri" w:cs="Times New Roman"/>
    </w:rPr>
  </w:style>
  <w:style w:type="paragraph" w:customStyle="1" w:styleId="rtejustify">
    <w:name w:val="rtejustify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7">
    <w:name w:val="Заголовок №3_"/>
    <w:link w:val="38"/>
    <w:uiPriority w:val="99"/>
    <w:locked/>
    <w:rsid w:val="001102AC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1102AC"/>
    <w:pPr>
      <w:shd w:val="clear" w:color="auto" w:fill="FFFFFF"/>
      <w:spacing w:after="0" w:line="226" w:lineRule="exact"/>
      <w:outlineLvl w:val="2"/>
    </w:pPr>
    <w:rPr>
      <w:rFonts w:ascii="Franklin Gothic Demi" w:eastAsia="Franklin Gothic Demi" w:hAnsi="Franklin Gothic Demi" w:cs="Franklin Gothic Demi"/>
      <w:sz w:val="19"/>
      <w:szCs w:val="19"/>
    </w:rPr>
  </w:style>
  <w:style w:type="paragraph" w:customStyle="1" w:styleId="410">
    <w:name w:val="Основной текст (4)1"/>
    <w:basedOn w:val="a"/>
    <w:uiPriority w:val="99"/>
    <w:rsid w:val="001102AC"/>
    <w:pPr>
      <w:shd w:val="clear" w:color="auto" w:fill="FFFFFF"/>
      <w:spacing w:after="0" w:line="226" w:lineRule="exact"/>
      <w:jc w:val="both"/>
    </w:pPr>
    <w:rPr>
      <w:rFonts w:ascii="Times New Roman" w:eastAsia="Arial Unicode MS" w:hAnsi="Times New Roman" w:cs="Times New Roman"/>
      <w:b/>
      <w:bCs/>
      <w:sz w:val="19"/>
      <w:szCs w:val="19"/>
      <w:lang w:eastAsia="ru-RU"/>
    </w:rPr>
  </w:style>
  <w:style w:type="paragraph" w:customStyle="1" w:styleId="711">
    <w:name w:val="Основной текст (7)1"/>
    <w:basedOn w:val="a"/>
    <w:uiPriority w:val="99"/>
    <w:rsid w:val="001102AC"/>
    <w:pPr>
      <w:shd w:val="clear" w:color="auto" w:fill="FFFFFF"/>
      <w:spacing w:after="0" w:line="230" w:lineRule="exact"/>
      <w:jc w:val="both"/>
    </w:pPr>
    <w:rPr>
      <w:rFonts w:ascii="Times New Roman" w:eastAsia="Arial Unicode MS" w:hAnsi="Times New Roman" w:cs="Times New Roman"/>
      <w:i/>
      <w:iCs/>
      <w:sz w:val="19"/>
      <w:szCs w:val="19"/>
      <w:lang w:eastAsia="ru-RU"/>
    </w:rPr>
  </w:style>
  <w:style w:type="character" w:customStyle="1" w:styleId="aff">
    <w:name w:val="Оглавление_"/>
    <w:link w:val="aff0"/>
    <w:locked/>
    <w:rsid w:val="001102AC"/>
    <w:rPr>
      <w:sz w:val="27"/>
      <w:szCs w:val="27"/>
      <w:shd w:val="clear" w:color="auto" w:fill="FFFFFF"/>
    </w:rPr>
  </w:style>
  <w:style w:type="paragraph" w:customStyle="1" w:styleId="aff0">
    <w:name w:val="Оглавление"/>
    <w:basedOn w:val="a"/>
    <w:link w:val="aff"/>
    <w:rsid w:val="001102AC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character" w:customStyle="1" w:styleId="aff1">
    <w:name w:val="Основной текст_"/>
    <w:link w:val="28"/>
    <w:locked/>
    <w:rsid w:val="001102AC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"/>
    <w:link w:val="aff1"/>
    <w:rsid w:val="001102AC"/>
    <w:pPr>
      <w:shd w:val="clear" w:color="auto" w:fill="FFFFFF"/>
      <w:spacing w:after="0" w:line="348" w:lineRule="exact"/>
    </w:pPr>
    <w:rPr>
      <w:sz w:val="27"/>
      <w:szCs w:val="27"/>
    </w:rPr>
  </w:style>
  <w:style w:type="paragraph" w:customStyle="1" w:styleId="1f1">
    <w:name w:val="Оглавление1"/>
    <w:basedOn w:val="a"/>
    <w:uiPriority w:val="99"/>
    <w:rsid w:val="001102AC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f2">
    <w:name w:val="footnote reference"/>
    <w:uiPriority w:val="99"/>
    <w:semiHidden/>
    <w:unhideWhenUsed/>
    <w:rsid w:val="001102AC"/>
    <w:rPr>
      <w:vertAlign w:val="superscript"/>
    </w:rPr>
  </w:style>
  <w:style w:type="character" w:customStyle="1" w:styleId="1f2">
    <w:name w:val="Основной текст Знак1"/>
    <w:basedOn w:val="a0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2">
    <w:name w:val="Основной текст 3 Знак1"/>
    <w:basedOn w:val="a0"/>
    <w:semiHidden/>
    <w:rsid w:val="001102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3">
    <w:name w:val="Верхний колонтитул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с отступом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Основной текст 2 Знак1"/>
    <w:basedOn w:val="a0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Название Знак"/>
    <w:basedOn w:val="a0"/>
    <w:uiPriority w:val="10"/>
    <w:locked/>
    <w:rsid w:val="001102AC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313">
    <w:name w:val="Основной текст с отступом 3 Знак1"/>
    <w:basedOn w:val="a0"/>
    <w:semiHidden/>
    <w:rsid w:val="001102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1102AC"/>
    <w:rPr>
      <w:rFonts w:ascii="Times New Roman" w:hAnsi="Times New Roman" w:cs="Times New Roman" w:hint="default"/>
      <w:sz w:val="26"/>
      <w:szCs w:val="26"/>
    </w:rPr>
  </w:style>
  <w:style w:type="character" w:customStyle="1" w:styleId="100">
    <w:name w:val="Знак10"/>
    <w:rsid w:val="001102AC"/>
    <w:rPr>
      <w:rFonts w:ascii="MS Mincho" w:eastAsia="MS Mincho" w:hAnsi="MS Mincho" w:hint="eastAsia"/>
      <w:sz w:val="16"/>
      <w:szCs w:val="16"/>
      <w:lang w:val="ru-RU" w:eastAsia="ru-RU" w:bidi="ar-SA"/>
    </w:rPr>
  </w:style>
  <w:style w:type="character" w:customStyle="1" w:styleId="29">
    <w:name w:val="Знак2 Знак Знак"/>
    <w:locked/>
    <w:rsid w:val="001102AC"/>
    <w:rPr>
      <w:rFonts w:ascii="SimSun" w:eastAsia="SimSun" w:hAnsi="SimSun" w:hint="eastAsia"/>
      <w:sz w:val="28"/>
      <w:szCs w:val="28"/>
      <w:lang w:val="ru-RU" w:eastAsia="ru-RU" w:bidi="ar-SA"/>
    </w:rPr>
  </w:style>
  <w:style w:type="character" w:customStyle="1" w:styleId="72">
    <w:name w:val="Знак7 Знак Знак"/>
    <w:rsid w:val="001102AC"/>
    <w:rPr>
      <w:sz w:val="28"/>
      <w:szCs w:val="28"/>
      <w:lang w:val="ru-RU" w:eastAsia="kk-KZ" w:bidi="ar-SA"/>
    </w:rPr>
  </w:style>
  <w:style w:type="character" w:customStyle="1" w:styleId="213">
    <w:name w:val="Основной текст с отступом 2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Знак Знак5"/>
    <w:rsid w:val="001102AC"/>
    <w:rPr>
      <w:rFonts w:ascii="SimSun" w:eastAsia="SimSun" w:hAnsi="SimSun" w:hint="eastAsia"/>
      <w:sz w:val="28"/>
      <w:szCs w:val="24"/>
      <w:lang w:val="ru-RU" w:eastAsia="ru-RU" w:bidi="ar-SA"/>
    </w:rPr>
  </w:style>
  <w:style w:type="character" w:customStyle="1" w:styleId="c1">
    <w:name w:val="c1"/>
    <w:rsid w:val="001102AC"/>
    <w:rPr>
      <w:rFonts w:ascii="Times New Roman" w:hAnsi="Times New Roman" w:cs="Times New Roman" w:hint="default"/>
    </w:rPr>
  </w:style>
  <w:style w:type="character" w:customStyle="1" w:styleId="s0">
    <w:name w:val="s0"/>
    <w:rsid w:val="001102AC"/>
    <w:rPr>
      <w:rFonts w:ascii="Times New Roman" w:hAnsi="Times New Roman" w:cs="Times New Roman" w:hint="default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pple-converted-space">
    <w:name w:val="apple-converted-space"/>
    <w:rsid w:val="001102AC"/>
  </w:style>
  <w:style w:type="character" w:customStyle="1" w:styleId="c0">
    <w:name w:val="c0"/>
    <w:rsid w:val="001102AC"/>
  </w:style>
  <w:style w:type="character" w:customStyle="1" w:styleId="c21">
    <w:name w:val="c21"/>
    <w:rsid w:val="001102AC"/>
  </w:style>
  <w:style w:type="character" w:customStyle="1" w:styleId="c32">
    <w:name w:val="c32"/>
    <w:rsid w:val="001102AC"/>
  </w:style>
  <w:style w:type="character" w:customStyle="1" w:styleId="c4">
    <w:name w:val="c4"/>
    <w:rsid w:val="001102AC"/>
  </w:style>
  <w:style w:type="character" w:customStyle="1" w:styleId="st">
    <w:name w:val="st"/>
    <w:rsid w:val="001102AC"/>
  </w:style>
  <w:style w:type="character" w:customStyle="1" w:styleId="c12">
    <w:name w:val="c12"/>
    <w:rsid w:val="001102AC"/>
  </w:style>
  <w:style w:type="character" w:customStyle="1" w:styleId="kaz">
    <w:name w:val="kaz"/>
    <w:rsid w:val="001102AC"/>
  </w:style>
  <w:style w:type="character" w:customStyle="1" w:styleId="gl">
    <w:name w:val="gl"/>
    <w:rsid w:val="001102AC"/>
  </w:style>
  <w:style w:type="character" w:customStyle="1" w:styleId="or">
    <w:name w:val="or"/>
    <w:rsid w:val="001102AC"/>
  </w:style>
  <w:style w:type="character" w:customStyle="1" w:styleId="c5">
    <w:name w:val="c5"/>
    <w:rsid w:val="001102AC"/>
  </w:style>
  <w:style w:type="character" w:customStyle="1" w:styleId="c16">
    <w:name w:val="c16"/>
    <w:rsid w:val="001102AC"/>
  </w:style>
  <w:style w:type="character" w:customStyle="1" w:styleId="c33">
    <w:name w:val="c33"/>
    <w:rsid w:val="001102AC"/>
  </w:style>
  <w:style w:type="character" w:customStyle="1" w:styleId="2a">
    <w:name w:val="Основной текст + Курсив2"/>
    <w:uiPriority w:val="99"/>
    <w:rsid w:val="001102AC"/>
    <w:rPr>
      <w:rFonts w:ascii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720">
    <w:name w:val="Основной текст (7) + Не курсив2"/>
    <w:uiPriority w:val="99"/>
    <w:rsid w:val="001102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pt">
    <w:name w:val="Основной текст (2) + Интервал 0 pt"/>
    <w:rsid w:val="001102AC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40pt">
    <w:name w:val="Оглавление (4) + Интервал 0 pt"/>
    <w:rsid w:val="001102AC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1102AC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30">
    <w:name w:val="Заголовок №1 (3)"/>
    <w:rsid w:val="001102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9"/>
      <w:szCs w:val="29"/>
      <w:u w:val="none"/>
      <w:effect w:val="none"/>
    </w:rPr>
  </w:style>
  <w:style w:type="character" w:customStyle="1" w:styleId="aff4">
    <w:name w:val="Оглавление + Полужирный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b">
    <w:name w:val="Оглавление (2) + Не полужирный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f5">
    <w:name w:val="Основной текст + Не полужирный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c">
    <w:name w:val="Оглавление (2)"/>
    <w:rsid w:val="001102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d">
    <w:name w:val="Оглавление + Полужирный2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ff6">
    <w:name w:val="Table Grid"/>
    <w:basedOn w:val="a1"/>
    <w:uiPriority w:val="39"/>
    <w:rsid w:val="00110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 Spacing"/>
    <w:link w:val="aff8"/>
    <w:uiPriority w:val="1"/>
    <w:qFormat/>
    <w:rsid w:val="001102AC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f8">
    <w:name w:val="Без интервала Знак"/>
    <w:basedOn w:val="a0"/>
    <w:link w:val="aff7"/>
    <w:uiPriority w:val="1"/>
    <w:rsid w:val="001102AC"/>
    <w:rPr>
      <w:rFonts w:ascii="Calibri" w:eastAsia="Calibri" w:hAnsi="Calibri" w:cs="Calibri"/>
    </w:rPr>
  </w:style>
  <w:style w:type="character" w:customStyle="1" w:styleId="712">
    <w:name w:val="Заголовок 7 Знак1"/>
    <w:basedOn w:val="a0"/>
    <w:uiPriority w:val="9"/>
    <w:semiHidden/>
    <w:rsid w:val="001102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1102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b">
    <w:name w:val="header"/>
    <w:basedOn w:val="a"/>
    <w:link w:val="aa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2e">
    <w:name w:val="Верхний колонтитул Знак2"/>
    <w:basedOn w:val="a0"/>
    <w:uiPriority w:val="99"/>
    <w:semiHidden/>
    <w:rsid w:val="001102AC"/>
  </w:style>
  <w:style w:type="paragraph" w:styleId="ad">
    <w:name w:val="footer"/>
    <w:basedOn w:val="a"/>
    <w:link w:val="ac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2f">
    <w:name w:val="Нижний колонтитул Знак2"/>
    <w:basedOn w:val="a0"/>
    <w:uiPriority w:val="99"/>
    <w:semiHidden/>
    <w:rsid w:val="001102AC"/>
  </w:style>
  <w:style w:type="paragraph" w:styleId="af">
    <w:name w:val="Body Text"/>
    <w:basedOn w:val="a"/>
    <w:link w:val="ae"/>
    <w:semiHidden/>
    <w:unhideWhenUsed/>
    <w:rsid w:val="001102AC"/>
    <w:pPr>
      <w:spacing w:after="120"/>
    </w:pPr>
    <w:rPr>
      <w:sz w:val="36"/>
      <w:szCs w:val="24"/>
    </w:rPr>
  </w:style>
  <w:style w:type="character" w:customStyle="1" w:styleId="2f0">
    <w:name w:val="Основной текст Знак2"/>
    <w:basedOn w:val="a0"/>
    <w:uiPriority w:val="99"/>
    <w:semiHidden/>
    <w:rsid w:val="001102AC"/>
  </w:style>
  <w:style w:type="paragraph" w:styleId="af1">
    <w:name w:val="Body Text Indent"/>
    <w:basedOn w:val="a"/>
    <w:link w:val="af0"/>
    <w:uiPriority w:val="99"/>
    <w:semiHidden/>
    <w:unhideWhenUsed/>
    <w:rsid w:val="001102AC"/>
    <w:pPr>
      <w:spacing w:after="120"/>
      <w:ind w:left="283"/>
    </w:pPr>
    <w:rPr>
      <w:sz w:val="24"/>
      <w:szCs w:val="24"/>
    </w:rPr>
  </w:style>
  <w:style w:type="character" w:customStyle="1" w:styleId="2f1">
    <w:name w:val="Основной текст с отступом Знак2"/>
    <w:basedOn w:val="a0"/>
    <w:uiPriority w:val="99"/>
    <w:semiHidden/>
    <w:rsid w:val="001102AC"/>
  </w:style>
  <w:style w:type="paragraph" w:styleId="23">
    <w:name w:val="Body Text 2"/>
    <w:basedOn w:val="a"/>
    <w:link w:val="22"/>
    <w:semiHidden/>
    <w:unhideWhenUsed/>
    <w:rsid w:val="001102AC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1102AC"/>
  </w:style>
  <w:style w:type="paragraph" w:styleId="32">
    <w:name w:val="Body Text 3"/>
    <w:basedOn w:val="a"/>
    <w:link w:val="31"/>
    <w:semiHidden/>
    <w:unhideWhenUsed/>
    <w:rsid w:val="001102AC"/>
    <w:pPr>
      <w:spacing w:after="120"/>
    </w:pPr>
    <w:rPr>
      <w:sz w:val="16"/>
      <w:szCs w:val="16"/>
    </w:rPr>
  </w:style>
  <w:style w:type="character" w:customStyle="1" w:styleId="320">
    <w:name w:val="Основной текст 3 Знак2"/>
    <w:basedOn w:val="a0"/>
    <w:uiPriority w:val="99"/>
    <w:semiHidden/>
    <w:rsid w:val="001102AC"/>
    <w:rPr>
      <w:sz w:val="16"/>
      <w:szCs w:val="16"/>
    </w:rPr>
  </w:style>
  <w:style w:type="paragraph" w:styleId="25">
    <w:name w:val="Body Text Indent 2"/>
    <w:basedOn w:val="a"/>
    <w:link w:val="24"/>
    <w:uiPriority w:val="99"/>
    <w:semiHidden/>
    <w:unhideWhenUsed/>
    <w:rsid w:val="001102AC"/>
    <w:pPr>
      <w:spacing w:after="120" w:line="480" w:lineRule="auto"/>
      <w:ind w:left="283"/>
    </w:pPr>
    <w:rPr>
      <w:sz w:val="24"/>
      <w:szCs w:val="24"/>
    </w:rPr>
  </w:style>
  <w:style w:type="character" w:customStyle="1" w:styleId="221">
    <w:name w:val="Основной текст с отступом 2 Знак2"/>
    <w:basedOn w:val="a0"/>
    <w:uiPriority w:val="99"/>
    <w:semiHidden/>
    <w:rsid w:val="001102AC"/>
  </w:style>
  <w:style w:type="paragraph" w:styleId="34">
    <w:name w:val="Body Text Indent 3"/>
    <w:basedOn w:val="a"/>
    <w:link w:val="33"/>
    <w:semiHidden/>
    <w:unhideWhenUsed/>
    <w:rsid w:val="001102AC"/>
    <w:pPr>
      <w:spacing w:after="120"/>
      <w:ind w:left="283"/>
    </w:pPr>
    <w:rPr>
      <w:rFonts w:ascii="MS Mincho" w:eastAsia="MS Mincho" w:hAnsi="MS Mincho"/>
      <w:sz w:val="16"/>
      <w:szCs w:val="16"/>
    </w:rPr>
  </w:style>
  <w:style w:type="character" w:customStyle="1" w:styleId="321">
    <w:name w:val="Основной текст с отступом 3 Знак2"/>
    <w:basedOn w:val="a0"/>
    <w:uiPriority w:val="99"/>
    <w:semiHidden/>
    <w:rsid w:val="001102AC"/>
    <w:rPr>
      <w:sz w:val="16"/>
      <w:szCs w:val="16"/>
    </w:rPr>
  </w:style>
  <w:style w:type="paragraph" w:styleId="af9">
    <w:name w:val="List Paragraph"/>
    <w:basedOn w:val="a"/>
    <w:link w:val="af8"/>
    <w:uiPriority w:val="34"/>
    <w:qFormat/>
    <w:rsid w:val="001102AC"/>
    <w:pPr>
      <w:ind w:left="720"/>
      <w:contextualSpacing/>
    </w:pPr>
    <w:rPr>
      <w:sz w:val="28"/>
      <w:lang w:val="kk-KZ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02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Знак22 Знак,Знак4,Знак4 Знак"/>
    <w:basedOn w:val="a"/>
    <w:next w:val="a"/>
    <w:link w:val="21"/>
    <w:uiPriority w:val="9"/>
    <w:semiHidden/>
    <w:unhideWhenUsed/>
    <w:qFormat/>
    <w:rsid w:val="001102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02A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aliases w:val="Знак"/>
    <w:basedOn w:val="a"/>
    <w:next w:val="a"/>
    <w:link w:val="40"/>
    <w:uiPriority w:val="9"/>
    <w:semiHidden/>
    <w:unhideWhenUsed/>
    <w:qFormat/>
    <w:rsid w:val="001102A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102A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102AC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1102AC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2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Знак22 Знак Знак1,Знак4 Знак2,Знак4 Знак Знак"/>
    <w:basedOn w:val="a0"/>
    <w:uiPriority w:val="9"/>
    <w:semiHidden/>
    <w:rsid w:val="001102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02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Знак Знак1"/>
    <w:basedOn w:val="a0"/>
    <w:link w:val="4"/>
    <w:uiPriority w:val="9"/>
    <w:semiHidden/>
    <w:rsid w:val="001102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1102A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customStyle="1" w:styleId="71">
    <w:name w:val="Заголовок 71"/>
    <w:basedOn w:val="a"/>
    <w:next w:val="a"/>
    <w:semiHidden/>
    <w:unhideWhenUsed/>
    <w:qFormat/>
    <w:rsid w:val="001102AC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rsid w:val="001102AC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102AC"/>
  </w:style>
  <w:style w:type="character" w:customStyle="1" w:styleId="21">
    <w:name w:val="Заголовок 2 Знак1"/>
    <w:aliases w:val="Знак22 Знак Знак,Знак4 Знак1,Знак4 Знак Знак1"/>
    <w:link w:val="2"/>
    <w:uiPriority w:val="9"/>
    <w:semiHidden/>
    <w:locked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1102AC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1102AC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styleId="a3">
    <w:name w:val="Emphasis"/>
    <w:uiPriority w:val="20"/>
    <w:qFormat/>
    <w:rsid w:val="001102AC"/>
    <w:rPr>
      <w:rFonts w:ascii="Consolas" w:eastAsia="Consolas" w:hAnsi="Consolas" w:cs="Consolas" w:hint="default"/>
      <w:i w:val="0"/>
      <w:iCs w:val="0"/>
    </w:rPr>
  </w:style>
  <w:style w:type="character" w:customStyle="1" w:styleId="41">
    <w:name w:val="Заголовок 4 Знак1"/>
    <w:aliases w:val="Знак Знак"/>
    <w:basedOn w:val="a0"/>
    <w:uiPriority w:val="9"/>
    <w:semiHidden/>
    <w:rsid w:val="001102AC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styleId="a4">
    <w:name w:val="Strong"/>
    <w:qFormat/>
    <w:rsid w:val="001102AC"/>
    <w:rPr>
      <w:b/>
      <w:bCs w:val="0"/>
    </w:rPr>
  </w:style>
  <w:style w:type="paragraph" w:styleId="a5">
    <w:name w:val="Normal (Web)"/>
    <w:aliases w:val="Обычный (Web)"/>
    <w:basedOn w:val="a"/>
    <w:autoRedefine/>
    <w:uiPriority w:val="34"/>
    <w:semiHidden/>
    <w:unhideWhenUsed/>
    <w:qFormat/>
    <w:rsid w:val="001102AC"/>
    <w:pPr>
      <w:suppressAutoHyphens/>
      <w:ind w:left="720"/>
      <w:jc w:val="both"/>
    </w:pPr>
    <w:rPr>
      <w:rFonts w:ascii="Times New Roman" w:eastAsia="Times New Roman" w:hAnsi="Times New Roman" w:cs="Times New Roman"/>
      <w:sz w:val="28"/>
      <w:lang w:val="kk-KZ" w:eastAsia="ar-SA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1102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110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1102AC"/>
    <w:rPr>
      <w:sz w:val="20"/>
      <w:szCs w:val="20"/>
    </w:rPr>
  </w:style>
  <w:style w:type="character" w:customStyle="1" w:styleId="a8">
    <w:name w:val="Текст примечания Знак"/>
    <w:basedOn w:val="a0"/>
    <w:link w:val="13"/>
    <w:uiPriority w:val="99"/>
    <w:semiHidden/>
    <w:locked/>
    <w:rsid w:val="001102AC"/>
    <w:rPr>
      <w:rFonts w:ascii="Calibri" w:eastAsia="Calibri" w:hAnsi="Calibri"/>
    </w:rPr>
  </w:style>
  <w:style w:type="paragraph" w:customStyle="1" w:styleId="13">
    <w:name w:val="Текст примечания1"/>
    <w:basedOn w:val="a"/>
    <w:next w:val="a9"/>
    <w:link w:val="a8"/>
    <w:uiPriority w:val="99"/>
    <w:semiHidden/>
    <w:unhideWhenUsed/>
    <w:rsid w:val="001102AC"/>
    <w:pPr>
      <w:spacing w:after="0" w:line="240" w:lineRule="auto"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b"/>
    <w:uiPriority w:val="99"/>
    <w:semiHidden/>
    <w:locked/>
    <w:rsid w:val="001102AC"/>
    <w:rPr>
      <w:sz w:val="24"/>
      <w:szCs w:val="24"/>
    </w:rPr>
  </w:style>
  <w:style w:type="paragraph" w:customStyle="1" w:styleId="14">
    <w:name w:val="Верхний колонтитул1"/>
    <w:basedOn w:val="a"/>
    <w:next w:val="ab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c">
    <w:name w:val="Нижний колонтитул Знак"/>
    <w:link w:val="ad"/>
    <w:uiPriority w:val="99"/>
    <w:semiHidden/>
    <w:rsid w:val="001102AC"/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paragraph" w:customStyle="1" w:styleId="710">
    <w:name w:val="Знак71"/>
    <w:basedOn w:val="a"/>
    <w:next w:val="ad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15">
    <w:name w:val="Нижний колонтитул Знак1"/>
    <w:aliases w:val="Знак7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азвание Знак1"/>
    <w:aliases w:val="Знак2 Знак,Название Знак Знак1,Название Знак Знак Знак,Знак7 Знак1 Знак,Знак7 Знак Знак Знак Знак,Знак Знак1 Знак Знак1"/>
    <w:link w:val="17"/>
    <w:uiPriority w:val="10"/>
    <w:locked/>
    <w:rsid w:val="001102AC"/>
    <w:rPr>
      <w:b/>
      <w:sz w:val="36"/>
    </w:rPr>
  </w:style>
  <w:style w:type="paragraph" w:customStyle="1" w:styleId="17">
    <w:name w:val="Название1"/>
    <w:aliases w:val="Знак2,Название Знак Знак,Знак7 Знак Знак Знак,Знак Знак1 Знак"/>
    <w:basedOn w:val="a"/>
    <w:link w:val="16"/>
    <w:autoRedefine/>
    <w:uiPriority w:val="10"/>
    <w:qFormat/>
    <w:rsid w:val="001102AC"/>
    <w:pPr>
      <w:spacing w:after="160" w:line="240" w:lineRule="exact"/>
    </w:pPr>
    <w:rPr>
      <w:b/>
      <w:sz w:val="36"/>
    </w:rPr>
  </w:style>
  <w:style w:type="character" w:customStyle="1" w:styleId="ae">
    <w:name w:val="Основной текст Знак"/>
    <w:basedOn w:val="a0"/>
    <w:link w:val="af"/>
    <w:semiHidden/>
    <w:locked/>
    <w:rsid w:val="001102AC"/>
    <w:rPr>
      <w:sz w:val="36"/>
      <w:szCs w:val="24"/>
    </w:rPr>
  </w:style>
  <w:style w:type="paragraph" w:customStyle="1" w:styleId="18">
    <w:name w:val="Основной текст1"/>
    <w:basedOn w:val="a"/>
    <w:next w:val="af"/>
    <w:semiHidden/>
    <w:unhideWhenUsed/>
    <w:rsid w:val="001102AC"/>
    <w:pPr>
      <w:spacing w:after="120" w:line="240" w:lineRule="auto"/>
    </w:pPr>
    <w:rPr>
      <w:sz w:val="36"/>
      <w:szCs w:val="24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1102AC"/>
    <w:rPr>
      <w:sz w:val="24"/>
      <w:szCs w:val="24"/>
    </w:rPr>
  </w:style>
  <w:style w:type="paragraph" w:customStyle="1" w:styleId="19">
    <w:name w:val="Основной текст с отступом1"/>
    <w:basedOn w:val="a"/>
    <w:next w:val="af1"/>
    <w:uiPriority w:val="99"/>
    <w:semiHidden/>
    <w:unhideWhenUsed/>
    <w:rsid w:val="001102AC"/>
    <w:pPr>
      <w:spacing w:after="120" w:line="240" w:lineRule="auto"/>
      <w:ind w:left="283"/>
    </w:pPr>
    <w:rPr>
      <w:sz w:val="24"/>
      <w:szCs w:val="24"/>
    </w:rPr>
  </w:style>
  <w:style w:type="character" w:customStyle="1" w:styleId="af2">
    <w:name w:val="Подзаголовок Знак"/>
    <w:link w:val="af3"/>
    <w:uiPriority w:val="99"/>
    <w:locked/>
    <w:rsid w:val="001102AC"/>
    <w:rPr>
      <w:rFonts w:ascii="Consolas" w:eastAsia="Consolas" w:hAnsi="Consolas" w:cs="Consolas"/>
      <w:lang w:val="en-US"/>
    </w:rPr>
  </w:style>
  <w:style w:type="paragraph" w:styleId="af3">
    <w:name w:val="Subtitle"/>
    <w:basedOn w:val="a"/>
    <w:next w:val="a"/>
    <w:link w:val="af2"/>
    <w:uiPriority w:val="99"/>
    <w:qFormat/>
    <w:rsid w:val="001102AC"/>
    <w:pPr>
      <w:numPr>
        <w:ilvl w:val="1"/>
      </w:numPr>
      <w:spacing w:after="0" w:line="240" w:lineRule="auto"/>
    </w:pPr>
    <w:rPr>
      <w:rFonts w:ascii="Consolas" w:eastAsia="Consolas" w:hAnsi="Consolas" w:cs="Consolas"/>
      <w:lang w:val="en-US"/>
    </w:rPr>
  </w:style>
  <w:style w:type="character" w:customStyle="1" w:styleId="1a">
    <w:name w:val="Подзаголовок Знак1"/>
    <w:basedOn w:val="a0"/>
    <w:uiPriority w:val="11"/>
    <w:rsid w:val="001102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Основной текст 2 Знак"/>
    <w:basedOn w:val="a0"/>
    <w:link w:val="23"/>
    <w:semiHidden/>
    <w:locked/>
    <w:rsid w:val="001102AC"/>
    <w:rPr>
      <w:sz w:val="24"/>
      <w:szCs w:val="24"/>
    </w:rPr>
  </w:style>
  <w:style w:type="paragraph" w:customStyle="1" w:styleId="210">
    <w:name w:val="Основной текст 21"/>
    <w:basedOn w:val="a"/>
    <w:next w:val="23"/>
    <w:semiHidden/>
    <w:unhideWhenUsed/>
    <w:rsid w:val="001102AC"/>
    <w:pPr>
      <w:spacing w:after="120" w:line="480" w:lineRule="auto"/>
    </w:pPr>
    <w:rPr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locked/>
    <w:rsid w:val="001102AC"/>
    <w:rPr>
      <w:sz w:val="16"/>
      <w:szCs w:val="16"/>
    </w:rPr>
  </w:style>
  <w:style w:type="paragraph" w:customStyle="1" w:styleId="310">
    <w:name w:val="Основной текст 31"/>
    <w:basedOn w:val="a"/>
    <w:next w:val="32"/>
    <w:semiHidden/>
    <w:unhideWhenUsed/>
    <w:rsid w:val="001102AC"/>
    <w:pPr>
      <w:spacing w:after="120" w:line="240" w:lineRule="auto"/>
    </w:pPr>
    <w:rPr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locked/>
    <w:rsid w:val="001102AC"/>
    <w:rPr>
      <w:sz w:val="24"/>
      <w:szCs w:val="24"/>
    </w:rPr>
  </w:style>
  <w:style w:type="paragraph" w:customStyle="1" w:styleId="211">
    <w:name w:val="Основной текст с отступом 21"/>
    <w:basedOn w:val="a"/>
    <w:next w:val="25"/>
    <w:uiPriority w:val="99"/>
    <w:semiHidden/>
    <w:unhideWhenUsed/>
    <w:rsid w:val="001102AC"/>
    <w:pPr>
      <w:spacing w:after="120" w:line="480" w:lineRule="auto"/>
      <w:ind w:left="283"/>
    </w:pPr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1102AC"/>
    <w:rPr>
      <w:rFonts w:ascii="MS Mincho" w:eastAsia="MS Mincho" w:hAnsi="MS Mincho"/>
      <w:sz w:val="16"/>
      <w:szCs w:val="16"/>
    </w:rPr>
  </w:style>
  <w:style w:type="paragraph" w:customStyle="1" w:styleId="311">
    <w:name w:val="Основной текст с отступом 31"/>
    <w:basedOn w:val="a"/>
    <w:next w:val="34"/>
    <w:semiHidden/>
    <w:unhideWhenUsed/>
    <w:rsid w:val="001102AC"/>
    <w:pPr>
      <w:spacing w:after="120" w:line="240" w:lineRule="auto"/>
      <w:ind w:left="283"/>
    </w:pPr>
    <w:rPr>
      <w:rFonts w:ascii="MS Mincho" w:eastAsia="MS Mincho" w:hAnsi="MS Mincho"/>
      <w:sz w:val="16"/>
      <w:szCs w:val="16"/>
    </w:rPr>
  </w:style>
  <w:style w:type="character" w:customStyle="1" w:styleId="1b">
    <w:name w:val="Текст примечания Знак1"/>
    <w:basedOn w:val="a0"/>
    <w:uiPriority w:val="99"/>
    <w:semiHidden/>
    <w:rsid w:val="001102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8"/>
    <w:link w:val="af5"/>
    <w:uiPriority w:val="99"/>
    <w:semiHidden/>
    <w:locked/>
    <w:rsid w:val="001102AC"/>
    <w:rPr>
      <w:rFonts w:ascii="Calibri" w:eastAsia="Calibri" w:hAnsi="Calibri"/>
      <w:b/>
      <w:bCs/>
    </w:rPr>
  </w:style>
  <w:style w:type="paragraph" w:styleId="a9">
    <w:name w:val="annotation text"/>
    <w:basedOn w:val="a"/>
    <w:link w:val="26"/>
    <w:uiPriority w:val="99"/>
    <w:semiHidden/>
    <w:unhideWhenUsed/>
    <w:rsid w:val="001102AC"/>
    <w:pPr>
      <w:spacing w:line="240" w:lineRule="auto"/>
    </w:pPr>
    <w:rPr>
      <w:sz w:val="20"/>
      <w:szCs w:val="20"/>
    </w:rPr>
  </w:style>
  <w:style w:type="character" w:customStyle="1" w:styleId="26">
    <w:name w:val="Текст примечания Знак2"/>
    <w:basedOn w:val="a0"/>
    <w:link w:val="a9"/>
    <w:uiPriority w:val="99"/>
    <w:semiHidden/>
    <w:rsid w:val="001102AC"/>
    <w:rPr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1102AC"/>
    <w:pPr>
      <w:spacing w:after="0"/>
    </w:pPr>
    <w:rPr>
      <w:rFonts w:ascii="Calibri" w:eastAsia="Calibri" w:hAnsi="Calibri"/>
      <w:b/>
      <w:bCs/>
      <w:sz w:val="22"/>
      <w:szCs w:val="22"/>
    </w:rPr>
  </w:style>
  <w:style w:type="character" w:customStyle="1" w:styleId="1c">
    <w:name w:val="Тема примечания Знак1"/>
    <w:basedOn w:val="26"/>
    <w:uiPriority w:val="99"/>
    <w:semiHidden/>
    <w:rsid w:val="001102AC"/>
    <w:rPr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locked/>
    <w:rsid w:val="001102AC"/>
    <w:rPr>
      <w:rFonts w:ascii="Tahoma" w:eastAsia="Consolas" w:hAnsi="Tahoma" w:cs="Tahoma"/>
      <w:sz w:val="16"/>
      <w:szCs w:val="16"/>
      <w:lang w:val="en-US"/>
    </w:rPr>
  </w:style>
  <w:style w:type="paragraph" w:styleId="af7">
    <w:name w:val="Balloon Text"/>
    <w:basedOn w:val="a"/>
    <w:link w:val="af6"/>
    <w:uiPriority w:val="99"/>
    <w:semiHidden/>
    <w:unhideWhenUsed/>
    <w:rsid w:val="001102AC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character" w:customStyle="1" w:styleId="1d">
    <w:name w:val="Текст выноски Знак1"/>
    <w:basedOn w:val="a0"/>
    <w:uiPriority w:val="99"/>
    <w:semiHidden/>
    <w:rsid w:val="001102AC"/>
    <w:rPr>
      <w:rFonts w:ascii="Tahoma" w:hAnsi="Tahoma" w:cs="Tahoma"/>
      <w:sz w:val="16"/>
      <w:szCs w:val="16"/>
    </w:rPr>
  </w:style>
  <w:style w:type="character" w:customStyle="1" w:styleId="af8">
    <w:name w:val="Абзац списка Знак"/>
    <w:link w:val="af9"/>
    <w:uiPriority w:val="34"/>
    <w:locked/>
    <w:rsid w:val="001102AC"/>
    <w:rPr>
      <w:sz w:val="28"/>
      <w:lang w:val="kk-KZ" w:eastAsia="ar-SA"/>
    </w:rPr>
  </w:style>
  <w:style w:type="paragraph" w:customStyle="1" w:styleId="1e">
    <w:name w:val="Абзац списка1"/>
    <w:basedOn w:val="a"/>
    <w:next w:val="af9"/>
    <w:link w:val="ListParagraphChar"/>
    <w:qFormat/>
    <w:rsid w:val="001102AC"/>
    <w:pPr>
      <w:spacing w:after="0" w:line="240" w:lineRule="auto"/>
      <w:ind w:left="720"/>
      <w:contextualSpacing/>
    </w:pPr>
    <w:rPr>
      <w:sz w:val="28"/>
      <w:lang w:val="kk-KZ" w:eastAsia="ar-SA"/>
    </w:rPr>
  </w:style>
  <w:style w:type="paragraph" w:customStyle="1" w:styleId="afa">
    <w:name w:val="[ ]"/>
    <w:uiPriority w:val="99"/>
    <w:rsid w:val="001102AC"/>
    <w:pPr>
      <w:autoSpaceDE w:val="0"/>
      <w:autoSpaceDN w:val="0"/>
      <w:adjustRightInd w:val="0"/>
      <w:spacing w:after="0" w:line="288" w:lineRule="auto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customStyle="1" w:styleId="main">
    <w:name w:val="main"/>
    <w:basedOn w:val="a"/>
    <w:uiPriority w:val="99"/>
    <w:rsid w:val="001102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102AC"/>
    <w:pPr>
      <w:widowControl w:val="0"/>
      <w:autoSpaceDE w:val="0"/>
      <w:autoSpaceDN w:val="0"/>
      <w:adjustRightInd w:val="0"/>
      <w:spacing w:after="0" w:line="331" w:lineRule="exact"/>
      <w:ind w:firstLine="6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102AC"/>
    <w:pPr>
      <w:widowControl w:val="0"/>
      <w:autoSpaceDE w:val="0"/>
      <w:autoSpaceDN w:val="0"/>
      <w:adjustRightInd w:val="0"/>
      <w:spacing w:after="0" w:line="331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102AC"/>
    <w:pPr>
      <w:widowControl w:val="0"/>
      <w:autoSpaceDE w:val="0"/>
      <w:autoSpaceDN w:val="0"/>
      <w:adjustRightInd w:val="0"/>
      <w:spacing w:after="0" w:line="331" w:lineRule="exact"/>
      <w:ind w:firstLine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1102A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c">
    <w:name w:val="Знак Знак Знак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40">
    <w:name w:val="Знак14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5">
    <w:name w:val="Знак3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H3">
    <w:name w:val="H3"/>
    <w:basedOn w:val="a"/>
    <w:next w:val="a"/>
    <w:uiPriority w:val="99"/>
    <w:rsid w:val="001102AC"/>
    <w:pPr>
      <w:keepNext/>
      <w:snapToGrid w:val="0"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d">
    <w:name w:val="Знак Знак Знак Знак Знак Знак Знак"/>
    <w:basedOn w:val="a"/>
    <w:autoRedefine/>
    <w:uiPriority w:val="99"/>
    <w:rsid w:val="001102A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res-desc1">
    <w:name w:val="res-desc1"/>
    <w:basedOn w:val="a"/>
    <w:uiPriority w:val="99"/>
    <w:rsid w:val="001102AC"/>
    <w:pPr>
      <w:spacing w:before="72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e">
    <w:name w:val="Основной шрифт абзаца Знак"/>
    <w:aliases w:val="Основной шрифт абзаца Знак Знак,Знак1 Знак Знак"/>
    <w:basedOn w:val="a"/>
    <w:autoRedefine/>
    <w:uiPriority w:val="99"/>
    <w:rsid w:val="001102AC"/>
    <w:pPr>
      <w:spacing w:after="160" w:line="240" w:lineRule="exact"/>
      <w:jc w:val="both"/>
    </w:pPr>
    <w:rPr>
      <w:rFonts w:ascii="Times New Roman" w:eastAsia="Batang" w:hAnsi="Times New Roman" w:cs="Times New Roman"/>
      <w:sz w:val="28"/>
      <w:szCs w:val="20"/>
      <w:lang w:val="en-US"/>
    </w:rPr>
  </w:style>
  <w:style w:type="paragraph" w:customStyle="1" w:styleId="1f0">
    <w:name w:val="Знак Знак Знак Знак Знак Знак Знак Знак Знак Знак Знак Знак Знак Знак Знак1 Знак Знак Знак"/>
    <w:basedOn w:val="a"/>
    <w:autoRedefine/>
    <w:uiPriority w:val="99"/>
    <w:rsid w:val="001102AC"/>
    <w:pPr>
      <w:spacing w:after="0" w:line="240" w:lineRule="auto"/>
      <w:ind w:firstLine="540"/>
      <w:jc w:val="both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customStyle="1" w:styleId="DocDefaults">
    <w:name w:val="DocDefaults"/>
    <w:uiPriority w:val="99"/>
    <w:rsid w:val="001102AC"/>
    <w:rPr>
      <w:rFonts w:ascii="Calibri" w:eastAsia="Calibri" w:hAnsi="Calibri" w:cs="Times New Roman"/>
      <w:lang w:val="en-US"/>
    </w:rPr>
  </w:style>
  <w:style w:type="paragraph" w:customStyle="1" w:styleId="Podzag">
    <w:name w:val="Podzag"/>
    <w:basedOn w:val="a"/>
    <w:uiPriority w:val="99"/>
    <w:rsid w:val="001102AC"/>
    <w:pPr>
      <w:autoSpaceDE w:val="0"/>
      <w:autoSpaceDN w:val="0"/>
      <w:adjustRightInd w:val="0"/>
      <w:spacing w:after="0" w:line="260" w:lineRule="atLeast"/>
      <w:ind w:right="-28"/>
      <w:jc w:val="both"/>
    </w:pPr>
    <w:rPr>
      <w:rFonts w:ascii="DS SchoolBook" w:eastAsia="Calibri" w:hAnsi="DS SchoolBook" w:cs="DS SchoolBook"/>
      <w:b/>
      <w:bCs/>
      <w:color w:val="000000"/>
    </w:rPr>
  </w:style>
  <w:style w:type="paragraph" w:customStyle="1" w:styleId="c2">
    <w:name w:val="c2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e"/>
    <w:locked/>
    <w:rsid w:val="001102AC"/>
    <w:rPr>
      <w:sz w:val="28"/>
      <w:lang w:val="kk-KZ" w:eastAsia="ar-SA"/>
    </w:rPr>
  </w:style>
  <w:style w:type="paragraph" w:customStyle="1" w:styleId="c7">
    <w:name w:val="c7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Абзац списка2"/>
    <w:basedOn w:val="a"/>
    <w:uiPriority w:val="99"/>
    <w:rsid w:val="001102AC"/>
    <w:pPr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36">
    <w:name w:val="Абзац списка3"/>
    <w:basedOn w:val="a"/>
    <w:uiPriority w:val="99"/>
    <w:rsid w:val="001102AC"/>
    <w:pPr>
      <w:ind w:left="720"/>
    </w:pPr>
    <w:rPr>
      <w:rFonts w:ascii="Calibri" w:eastAsia="Calibri" w:hAnsi="Calibri" w:cs="Times New Roman"/>
    </w:rPr>
  </w:style>
  <w:style w:type="paragraph" w:customStyle="1" w:styleId="rtejustify">
    <w:name w:val="rtejustify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11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7">
    <w:name w:val="Заголовок №3_"/>
    <w:link w:val="38"/>
    <w:uiPriority w:val="99"/>
    <w:locked/>
    <w:rsid w:val="001102AC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1102AC"/>
    <w:pPr>
      <w:shd w:val="clear" w:color="auto" w:fill="FFFFFF"/>
      <w:spacing w:after="0" w:line="226" w:lineRule="exact"/>
      <w:outlineLvl w:val="2"/>
    </w:pPr>
    <w:rPr>
      <w:rFonts w:ascii="Franklin Gothic Demi" w:eastAsia="Franklin Gothic Demi" w:hAnsi="Franklin Gothic Demi" w:cs="Franklin Gothic Demi"/>
      <w:sz w:val="19"/>
      <w:szCs w:val="19"/>
    </w:rPr>
  </w:style>
  <w:style w:type="paragraph" w:customStyle="1" w:styleId="410">
    <w:name w:val="Основной текст (4)1"/>
    <w:basedOn w:val="a"/>
    <w:uiPriority w:val="99"/>
    <w:rsid w:val="001102AC"/>
    <w:pPr>
      <w:shd w:val="clear" w:color="auto" w:fill="FFFFFF"/>
      <w:spacing w:after="0" w:line="226" w:lineRule="exact"/>
      <w:jc w:val="both"/>
    </w:pPr>
    <w:rPr>
      <w:rFonts w:ascii="Times New Roman" w:eastAsia="Arial Unicode MS" w:hAnsi="Times New Roman" w:cs="Times New Roman"/>
      <w:b/>
      <w:bCs/>
      <w:sz w:val="19"/>
      <w:szCs w:val="19"/>
      <w:lang w:eastAsia="ru-RU"/>
    </w:rPr>
  </w:style>
  <w:style w:type="paragraph" w:customStyle="1" w:styleId="711">
    <w:name w:val="Основной текст (7)1"/>
    <w:basedOn w:val="a"/>
    <w:uiPriority w:val="99"/>
    <w:rsid w:val="001102AC"/>
    <w:pPr>
      <w:shd w:val="clear" w:color="auto" w:fill="FFFFFF"/>
      <w:spacing w:after="0" w:line="230" w:lineRule="exact"/>
      <w:jc w:val="both"/>
    </w:pPr>
    <w:rPr>
      <w:rFonts w:ascii="Times New Roman" w:eastAsia="Arial Unicode MS" w:hAnsi="Times New Roman" w:cs="Times New Roman"/>
      <w:i/>
      <w:iCs/>
      <w:sz w:val="19"/>
      <w:szCs w:val="19"/>
      <w:lang w:eastAsia="ru-RU"/>
    </w:rPr>
  </w:style>
  <w:style w:type="character" w:customStyle="1" w:styleId="aff">
    <w:name w:val="Оглавление_"/>
    <w:link w:val="aff0"/>
    <w:locked/>
    <w:rsid w:val="001102AC"/>
    <w:rPr>
      <w:sz w:val="27"/>
      <w:szCs w:val="27"/>
      <w:shd w:val="clear" w:color="auto" w:fill="FFFFFF"/>
    </w:rPr>
  </w:style>
  <w:style w:type="paragraph" w:customStyle="1" w:styleId="aff0">
    <w:name w:val="Оглавление"/>
    <w:basedOn w:val="a"/>
    <w:link w:val="aff"/>
    <w:rsid w:val="001102AC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character" w:customStyle="1" w:styleId="aff1">
    <w:name w:val="Основной текст_"/>
    <w:link w:val="28"/>
    <w:locked/>
    <w:rsid w:val="001102AC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"/>
    <w:link w:val="aff1"/>
    <w:rsid w:val="001102AC"/>
    <w:pPr>
      <w:shd w:val="clear" w:color="auto" w:fill="FFFFFF"/>
      <w:spacing w:after="0" w:line="348" w:lineRule="exact"/>
    </w:pPr>
    <w:rPr>
      <w:sz w:val="27"/>
      <w:szCs w:val="27"/>
    </w:rPr>
  </w:style>
  <w:style w:type="paragraph" w:customStyle="1" w:styleId="1f1">
    <w:name w:val="Оглавление1"/>
    <w:basedOn w:val="a"/>
    <w:uiPriority w:val="99"/>
    <w:rsid w:val="001102AC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f2">
    <w:name w:val="footnote reference"/>
    <w:uiPriority w:val="99"/>
    <w:semiHidden/>
    <w:unhideWhenUsed/>
    <w:rsid w:val="001102AC"/>
    <w:rPr>
      <w:vertAlign w:val="superscript"/>
    </w:rPr>
  </w:style>
  <w:style w:type="character" w:customStyle="1" w:styleId="1f2">
    <w:name w:val="Основной текст Знак1"/>
    <w:basedOn w:val="a0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2">
    <w:name w:val="Основной текст 3 Знак1"/>
    <w:basedOn w:val="a0"/>
    <w:semiHidden/>
    <w:rsid w:val="001102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3">
    <w:name w:val="Верхний колонтитул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с отступом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Основной текст 2 Знак1"/>
    <w:basedOn w:val="a0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Название Знак"/>
    <w:basedOn w:val="a0"/>
    <w:uiPriority w:val="10"/>
    <w:locked/>
    <w:rsid w:val="001102AC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313">
    <w:name w:val="Основной текст с отступом 3 Знак1"/>
    <w:basedOn w:val="a0"/>
    <w:semiHidden/>
    <w:rsid w:val="001102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1102AC"/>
    <w:rPr>
      <w:rFonts w:ascii="Times New Roman" w:hAnsi="Times New Roman" w:cs="Times New Roman" w:hint="default"/>
      <w:sz w:val="26"/>
      <w:szCs w:val="26"/>
    </w:rPr>
  </w:style>
  <w:style w:type="character" w:customStyle="1" w:styleId="100">
    <w:name w:val="Знак10"/>
    <w:rsid w:val="001102AC"/>
    <w:rPr>
      <w:rFonts w:ascii="MS Mincho" w:eastAsia="MS Mincho" w:hAnsi="MS Mincho" w:hint="eastAsia"/>
      <w:sz w:val="16"/>
      <w:szCs w:val="16"/>
      <w:lang w:val="ru-RU" w:eastAsia="ru-RU" w:bidi="ar-SA"/>
    </w:rPr>
  </w:style>
  <w:style w:type="character" w:customStyle="1" w:styleId="29">
    <w:name w:val="Знак2 Знак Знак"/>
    <w:locked/>
    <w:rsid w:val="001102AC"/>
    <w:rPr>
      <w:rFonts w:ascii="SimSun" w:eastAsia="SimSun" w:hAnsi="SimSun" w:hint="eastAsia"/>
      <w:sz w:val="28"/>
      <w:szCs w:val="28"/>
      <w:lang w:val="ru-RU" w:eastAsia="ru-RU" w:bidi="ar-SA"/>
    </w:rPr>
  </w:style>
  <w:style w:type="character" w:customStyle="1" w:styleId="72">
    <w:name w:val="Знак7 Знак Знак"/>
    <w:rsid w:val="001102AC"/>
    <w:rPr>
      <w:sz w:val="28"/>
      <w:szCs w:val="28"/>
      <w:lang w:val="ru-RU" w:eastAsia="kk-KZ" w:bidi="ar-SA"/>
    </w:rPr>
  </w:style>
  <w:style w:type="character" w:customStyle="1" w:styleId="213">
    <w:name w:val="Основной текст с отступом 2 Знак1"/>
    <w:basedOn w:val="a0"/>
    <w:uiPriority w:val="99"/>
    <w:semiHidden/>
    <w:rsid w:val="001102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Знак Знак5"/>
    <w:rsid w:val="001102AC"/>
    <w:rPr>
      <w:rFonts w:ascii="SimSun" w:eastAsia="SimSun" w:hAnsi="SimSun" w:hint="eastAsia"/>
      <w:sz w:val="28"/>
      <w:szCs w:val="24"/>
      <w:lang w:val="ru-RU" w:eastAsia="ru-RU" w:bidi="ar-SA"/>
    </w:rPr>
  </w:style>
  <w:style w:type="character" w:customStyle="1" w:styleId="c1">
    <w:name w:val="c1"/>
    <w:rsid w:val="001102AC"/>
    <w:rPr>
      <w:rFonts w:ascii="Times New Roman" w:hAnsi="Times New Roman" w:cs="Times New Roman" w:hint="default"/>
    </w:rPr>
  </w:style>
  <w:style w:type="character" w:customStyle="1" w:styleId="s0">
    <w:name w:val="s0"/>
    <w:rsid w:val="001102AC"/>
    <w:rPr>
      <w:rFonts w:ascii="Times New Roman" w:hAnsi="Times New Roman" w:cs="Times New Roman" w:hint="default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pple-converted-space">
    <w:name w:val="apple-converted-space"/>
    <w:rsid w:val="001102AC"/>
  </w:style>
  <w:style w:type="character" w:customStyle="1" w:styleId="c0">
    <w:name w:val="c0"/>
    <w:rsid w:val="001102AC"/>
  </w:style>
  <w:style w:type="character" w:customStyle="1" w:styleId="c21">
    <w:name w:val="c21"/>
    <w:rsid w:val="001102AC"/>
  </w:style>
  <w:style w:type="character" w:customStyle="1" w:styleId="c32">
    <w:name w:val="c32"/>
    <w:rsid w:val="001102AC"/>
  </w:style>
  <w:style w:type="character" w:customStyle="1" w:styleId="c4">
    <w:name w:val="c4"/>
    <w:rsid w:val="001102AC"/>
  </w:style>
  <w:style w:type="character" w:customStyle="1" w:styleId="st">
    <w:name w:val="st"/>
    <w:rsid w:val="001102AC"/>
  </w:style>
  <w:style w:type="character" w:customStyle="1" w:styleId="c12">
    <w:name w:val="c12"/>
    <w:rsid w:val="001102AC"/>
  </w:style>
  <w:style w:type="character" w:customStyle="1" w:styleId="kaz">
    <w:name w:val="kaz"/>
    <w:rsid w:val="001102AC"/>
  </w:style>
  <w:style w:type="character" w:customStyle="1" w:styleId="gl">
    <w:name w:val="gl"/>
    <w:rsid w:val="001102AC"/>
  </w:style>
  <w:style w:type="character" w:customStyle="1" w:styleId="or">
    <w:name w:val="or"/>
    <w:rsid w:val="001102AC"/>
  </w:style>
  <w:style w:type="character" w:customStyle="1" w:styleId="c5">
    <w:name w:val="c5"/>
    <w:rsid w:val="001102AC"/>
  </w:style>
  <w:style w:type="character" w:customStyle="1" w:styleId="c16">
    <w:name w:val="c16"/>
    <w:rsid w:val="001102AC"/>
  </w:style>
  <w:style w:type="character" w:customStyle="1" w:styleId="c33">
    <w:name w:val="c33"/>
    <w:rsid w:val="001102AC"/>
  </w:style>
  <w:style w:type="character" w:customStyle="1" w:styleId="2a">
    <w:name w:val="Основной текст + Курсив2"/>
    <w:uiPriority w:val="99"/>
    <w:rsid w:val="001102AC"/>
    <w:rPr>
      <w:rFonts w:ascii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720">
    <w:name w:val="Основной текст (7) + Не курсив2"/>
    <w:uiPriority w:val="99"/>
    <w:rsid w:val="001102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pt">
    <w:name w:val="Основной текст (2) + Интервал 0 pt"/>
    <w:rsid w:val="001102AC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40pt">
    <w:name w:val="Оглавление (4) + Интервал 0 pt"/>
    <w:rsid w:val="001102AC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1102AC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30">
    <w:name w:val="Заголовок №1 (3)"/>
    <w:rsid w:val="001102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9"/>
      <w:szCs w:val="29"/>
      <w:u w:val="none"/>
      <w:effect w:val="none"/>
    </w:rPr>
  </w:style>
  <w:style w:type="character" w:customStyle="1" w:styleId="aff4">
    <w:name w:val="Оглавление + Полужирный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b">
    <w:name w:val="Оглавление (2) + Не полужирный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f5">
    <w:name w:val="Основной текст + Не полужирный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c">
    <w:name w:val="Оглавление (2)"/>
    <w:rsid w:val="001102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d">
    <w:name w:val="Оглавление + Полужирный2"/>
    <w:rsid w:val="001102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ff6">
    <w:name w:val="Table Grid"/>
    <w:basedOn w:val="a1"/>
    <w:uiPriority w:val="39"/>
    <w:rsid w:val="00110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 Spacing"/>
    <w:link w:val="aff8"/>
    <w:uiPriority w:val="1"/>
    <w:qFormat/>
    <w:rsid w:val="001102AC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f8">
    <w:name w:val="Без интервала Знак"/>
    <w:basedOn w:val="a0"/>
    <w:link w:val="aff7"/>
    <w:uiPriority w:val="1"/>
    <w:rsid w:val="001102AC"/>
    <w:rPr>
      <w:rFonts w:ascii="Calibri" w:eastAsia="Calibri" w:hAnsi="Calibri" w:cs="Calibri"/>
    </w:rPr>
  </w:style>
  <w:style w:type="character" w:customStyle="1" w:styleId="712">
    <w:name w:val="Заголовок 7 Знак1"/>
    <w:basedOn w:val="a0"/>
    <w:uiPriority w:val="9"/>
    <w:semiHidden/>
    <w:rsid w:val="001102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1102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b">
    <w:name w:val="header"/>
    <w:basedOn w:val="a"/>
    <w:link w:val="aa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2e">
    <w:name w:val="Верхний колонтитул Знак2"/>
    <w:basedOn w:val="a0"/>
    <w:uiPriority w:val="99"/>
    <w:semiHidden/>
    <w:rsid w:val="001102AC"/>
  </w:style>
  <w:style w:type="paragraph" w:styleId="ad">
    <w:name w:val="footer"/>
    <w:basedOn w:val="a"/>
    <w:link w:val="ac"/>
    <w:uiPriority w:val="99"/>
    <w:semiHidden/>
    <w:unhideWhenUsed/>
    <w:rsid w:val="001102AC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2f">
    <w:name w:val="Нижний колонтитул Знак2"/>
    <w:basedOn w:val="a0"/>
    <w:uiPriority w:val="99"/>
    <w:semiHidden/>
    <w:rsid w:val="001102AC"/>
  </w:style>
  <w:style w:type="paragraph" w:styleId="af">
    <w:name w:val="Body Text"/>
    <w:basedOn w:val="a"/>
    <w:link w:val="ae"/>
    <w:semiHidden/>
    <w:unhideWhenUsed/>
    <w:rsid w:val="001102AC"/>
    <w:pPr>
      <w:spacing w:after="120"/>
    </w:pPr>
    <w:rPr>
      <w:sz w:val="36"/>
      <w:szCs w:val="24"/>
    </w:rPr>
  </w:style>
  <w:style w:type="character" w:customStyle="1" w:styleId="2f0">
    <w:name w:val="Основной текст Знак2"/>
    <w:basedOn w:val="a0"/>
    <w:uiPriority w:val="99"/>
    <w:semiHidden/>
    <w:rsid w:val="001102AC"/>
  </w:style>
  <w:style w:type="paragraph" w:styleId="af1">
    <w:name w:val="Body Text Indent"/>
    <w:basedOn w:val="a"/>
    <w:link w:val="af0"/>
    <w:uiPriority w:val="99"/>
    <w:semiHidden/>
    <w:unhideWhenUsed/>
    <w:rsid w:val="001102AC"/>
    <w:pPr>
      <w:spacing w:after="120"/>
      <w:ind w:left="283"/>
    </w:pPr>
    <w:rPr>
      <w:sz w:val="24"/>
      <w:szCs w:val="24"/>
    </w:rPr>
  </w:style>
  <w:style w:type="character" w:customStyle="1" w:styleId="2f1">
    <w:name w:val="Основной текст с отступом Знак2"/>
    <w:basedOn w:val="a0"/>
    <w:uiPriority w:val="99"/>
    <w:semiHidden/>
    <w:rsid w:val="001102AC"/>
  </w:style>
  <w:style w:type="paragraph" w:styleId="23">
    <w:name w:val="Body Text 2"/>
    <w:basedOn w:val="a"/>
    <w:link w:val="22"/>
    <w:semiHidden/>
    <w:unhideWhenUsed/>
    <w:rsid w:val="001102AC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1102AC"/>
  </w:style>
  <w:style w:type="paragraph" w:styleId="32">
    <w:name w:val="Body Text 3"/>
    <w:basedOn w:val="a"/>
    <w:link w:val="31"/>
    <w:semiHidden/>
    <w:unhideWhenUsed/>
    <w:rsid w:val="001102AC"/>
    <w:pPr>
      <w:spacing w:after="120"/>
    </w:pPr>
    <w:rPr>
      <w:sz w:val="16"/>
      <w:szCs w:val="16"/>
    </w:rPr>
  </w:style>
  <w:style w:type="character" w:customStyle="1" w:styleId="320">
    <w:name w:val="Основной текст 3 Знак2"/>
    <w:basedOn w:val="a0"/>
    <w:uiPriority w:val="99"/>
    <w:semiHidden/>
    <w:rsid w:val="001102AC"/>
    <w:rPr>
      <w:sz w:val="16"/>
      <w:szCs w:val="16"/>
    </w:rPr>
  </w:style>
  <w:style w:type="paragraph" w:styleId="25">
    <w:name w:val="Body Text Indent 2"/>
    <w:basedOn w:val="a"/>
    <w:link w:val="24"/>
    <w:uiPriority w:val="99"/>
    <w:semiHidden/>
    <w:unhideWhenUsed/>
    <w:rsid w:val="001102AC"/>
    <w:pPr>
      <w:spacing w:after="120" w:line="480" w:lineRule="auto"/>
      <w:ind w:left="283"/>
    </w:pPr>
    <w:rPr>
      <w:sz w:val="24"/>
      <w:szCs w:val="24"/>
    </w:rPr>
  </w:style>
  <w:style w:type="character" w:customStyle="1" w:styleId="221">
    <w:name w:val="Основной текст с отступом 2 Знак2"/>
    <w:basedOn w:val="a0"/>
    <w:uiPriority w:val="99"/>
    <w:semiHidden/>
    <w:rsid w:val="001102AC"/>
  </w:style>
  <w:style w:type="paragraph" w:styleId="34">
    <w:name w:val="Body Text Indent 3"/>
    <w:basedOn w:val="a"/>
    <w:link w:val="33"/>
    <w:semiHidden/>
    <w:unhideWhenUsed/>
    <w:rsid w:val="001102AC"/>
    <w:pPr>
      <w:spacing w:after="120"/>
      <w:ind w:left="283"/>
    </w:pPr>
    <w:rPr>
      <w:rFonts w:ascii="MS Mincho" w:eastAsia="MS Mincho" w:hAnsi="MS Mincho"/>
      <w:sz w:val="16"/>
      <w:szCs w:val="16"/>
    </w:rPr>
  </w:style>
  <w:style w:type="character" w:customStyle="1" w:styleId="321">
    <w:name w:val="Основной текст с отступом 3 Знак2"/>
    <w:basedOn w:val="a0"/>
    <w:uiPriority w:val="99"/>
    <w:semiHidden/>
    <w:rsid w:val="001102AC"/>
    <w:rPr>
      <w:sz w:val="16"/>
      <w:szCs w:val="16"/>
    </w:rPr>
  </w:style>
  <w:style w:type="paragraph" w:styleId="af9">
    <w:name w:val="List Paragraph"/>
    <w:basedOn w:val="a"/>
    <w:link w:val="af8"/>
    <w:uiPriority w:val="34"/>
    <w:qFormat/>
    <w:rsid w:val="001102AC"/>
    <w:pPr>
      <w:ind w:left="720"/>
      <w:contextualSpacing/>
    </w:pPr>
    <w:rPr>
      <w:sz w:val="28"/>
      <w:lang w:val="kk-K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11664</Words>
  <Characters>66491</Characters>
  <Application>Microsoft Office Word</Application>
  <DocSecurity>0</DocSecurity>
  <Lines>554</Lines>
  <Paragraphs>155</Paragraphs>
  <ScaleCrop>false</ScaleCrop>
  <Company/>
  <LinksUpToDate>false</LinksUpToDate>
  <CharactersWithSpaces>78000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2019-12-18T15:42:00Z</dcterms:created>
  <dcterms:modified xsi:type="dcterms:W3CDTF">2019-12-18T15:46:00Z</dcterms:modified>
</cp:coreProperties>
</file>